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1AB6E" w14:textId="7ECDC6B8" w:rsidR="00540D8B" w:rsidRPr="00540D8B" w:rsidRDefault="00540D8B" w:rsidP="00540D8B">
      <w:pPr>
        <w:spacing w:line="440" w:lineRule="exact"/>
        <w:jc w:val="center"/>
        <w:rPr>
          <w:sz w:val="36"/>
          <w:szCs w:val="36"/>
        </w:rPr>
      </w:pPr>
      <w:r w:rsidRPr="00540D8B">
        <w:rPr>
          <w:rFonts w:hint="eastAsia"/>
          <w:bCs/>
          <w:sz w:val="36"/>
          <w:szCs w:val="36"/>
        </w:rPr>
        <w:t>1</w:t>
      </w:r>
      <w:r w:rsidRPr="00540D8B">
        <w:rPr>
          <w:bCs/>
          <w:sz w:val="36"/>
          <w:szCs w:val="36"/>
        </w:rPr>
        <w:t>0.1</w:t>
      </w:r>
      <w:r w:rsidRPr="00540D8B">
        <w:rPr>
          <w:rFonts w:hint="eastAsia"/>
          <w:bCs/>
          <w:sz w:val="36"/>
          <w:szCs w:val="36"/>
        </w:rPr>
        <w:t>二元一次方程</w:t>
      </w:r>
    </w:p>
    <w:p w14:paraId="11665067" w14:textId="77777777" w:rsidR="00117B9E" w:rsidRPr="00B07F63" w:rsidRDefault="00117B9E" w:rsidP="00D721DE">
      <w:pPr>
        <w:numPr>
          <w:ilvl w:val="0"/>
          <w:numId w:val="2"/>
        </w:numPr>
        <w:spacing w:line="440" w:lineRule="exact"/>
        <w:rPr>
          <w:rFonts w:ascii="宋体" w:eastAsia="宋体" w:hAnsi="宋体"/>
          <w:b/>
          <w:bCs/>
          <w:szCs w:val="21"/>
        </w:rPr>
      </w:pPr>
      <w:r w:rsidRPr="00B07F63">
        <w:rPr>
          <w:rFonts w:ascii="宋体" w:eastAsia="宋体" w:hAnsi="宋体" w:hint="eastAsia"/>
          <w:b/>
          <w:bCs/>
          <w:szCs w:val="21"/>
        </w:rPr>
        <w:t>生活情境</w:t>
      </w:r>
    </w:p>
    <w:p w14:paraId="714FB5A8" w14:textId="77777777" w:rsidR="00A52D76" w:rsidRDefault="00ED04AF" w:rsidP="00A52D76">
      <w:pPr>
        <w:pStyle w:val="aa"/>
        <w:spacing w:before="0" w:beforeAutospacing="0" w:after="0" w:afterAutospacing="0" w:line="360" w:lineRule="auto"/>
        <w:rPr>
          <w:sz w:val="21"/>
          <w:szCs w:val="21"/>
        </w:rPr>
      </w:pPr>
      <w:r w:rsidRPr="00960BE9">
        <w:rPr>
          <w:rFonts w:hint="eastAsia"/>
          <w:sz w:val="21"/>
          <w:szCs w:val="21"/>
        </w:rPr>
        <w:t>情境</w:t>
      </w:r>
      <w:r w:rsidR="00525275" w:rsidRPr="00960BE9">
        <w:rPr>
          <w:rFonts w:hint="eastAsia"/>
          <w:sz w:val="21"/>
          <w:szCs w:val="21"/>
        </w:rPr>
        <w:t>1、</w:t>
      </w:r>
    </w:p>
    <w:p w14:paraId="3819D63B" w14:textId="694403B9" w:rsidR="00DF2D00" w:rsidRDefault="00DF2D00" w:rsidP="00A52D76">
      <w:pPr>
        <w:pStyle w:val="aa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（1）</w:t>
      </w:r>
      <w:r w:rsidRPr="00DF2D00">
        <w:rPr>
          <w:sz w:val="21"/>
          <w:szCs w:val="21"/>
        </w:rPr>
        <w:t>篮球比赛规则规定：赢一场得2分，输一场得1分．</w:t>
      </w:r>
      <w:r w:rsidRPr="00DF2D00">
        <w:rPr>
          <w:rFonts w:hint="eastAsia"/>
          <w:sz w:val="21"/>
          <w:szCs w:val="21"/>
        </w:rPr>
        <w:t>在篮球联赛中，某球队赛了</w:t>
      </w:r>
      <w:r w:rsidRPr="00DF2D00">
        <w:rPr>
          <w:sz w:val="21"/>
          <w:szCs w:val="21"/>
        </w:rPr>
        <w:t>10场，积20分．该球队赢多少场？输多少场？</w:t>
      </w:r>
    </w:p>
    <w:p w14:paraId="0B0E677D" w14:textId="77777777" w:rsidR="00DF2D00" w:rsidRDefault="00DF2D00" w:rsidP="00DF2D00">
      <w:pPr>
        <w:pStyle w:val="aa"/>
        <w:spacing w:line="360" w:lineRule="auto"/>
        <w:rPr>
          <w:rFonts w:hint="eastAsia"/>
          <w:sz w:val="21"/>
          <w:szCs w:val="21"/>
        </w:rPr>
      </w:pPr>
    </w:p>
    <w:p w14:paraId="21B2244B" w14:textId="00B05D23" w:rsidR="00D721DE" w:rsidRPr="00960BE9" w:rsidRDefault="00B55F96" w:rsidP="00D721DE">
      <w:pPr>
        <w:pStyle w:val="aa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（2）</w:t>
      </w:r>
      <w:r w:rsidR="00D721DE" w:rsidRPr="00960BE9">
        <w:rPr>
          <w:rFonts w:hint="eastAsia"/>
          <w:sz w:val="21"/>
          <w:szCs w:val="21"/>
        </w:rPr>
        <w:t>根据篮球的比赛规则，赢一场得2分，输一场得1分，在某次中学生比赛中，一支球队赛了若干场后积20分，问该队赢了多少场？输了多少场？</w:t>
      </w:r>
      <w:r w:rsidR="00A52D76">
        <w:rPr>
          <w:rFonts w:hint="eastAsia"/>
          <w:sz w:val="21"/>
          <w:szCs w:val="21"/>
        </w:rPr>
        <w:t>列式解决。</w:t>
      </w:r>
    </w:p>
    <w:p w14:paraId="56C1B54F" w14:textId="0D2F4268" w:rsidR="00D721DE" w:rsidRDefault="00D721DE" w:rsidP="00ED04AF">
      <w:pPr>
        <w:pStyle w:val="aa"/>
        <w:spacing w:before="0" w:beforeAutospacing="0" w:after="0" w:afterAutospacing="0" w:line="360" w:lineRule="auto"/>
        <w:ind w:firstLineChars="200" w:firstLine="420"/>
        <w:rPr>
          <w:sz w:val="21"/>
          <w:szCs w:val="21"/>
        </w:rPr>
      </w:pPr>
    </w:p>
    <w:p w14:paraId="0388C30C" w14:textId="77777777" w:rsidR="00A52D76" w:rsidRPr="00B07F63" w:rsidRDefault="00A52D76" w:rsidP="00A52D76">
      <w:pPr>
        <w:rPr>
          <w:rFonts w:ascii="宋体" w:eastAsia="宋体" w:hAnsi="宋体"/>
          <w:b/>
          <w:szCs w:val="21"/>
        </w:rPr>
      </w:pPr>
      <w:r w:rsidRPr="00B07F63">
        <w:rPr>
          <w:rFonts w:ascii="宋体" w:eastAsia="宋体" w:hAnsi="宋体" w:hint="eastAsia"/>
          <w:b/>
          <w:szCs w:val="21"/>
        </w:rPr>
        <w:t>二、核心概念</w:t>
      </w:r>
      <w:r w:rsidRPr="00B07F63">
        <w:rPr>
          <w:rFonts w:ascii="宋体" w:eastAsia="宋体" w:hAnsi="宋体"/>
          <w:b/>
          <w:szCs w:val="21"/>
        </w:rPr>
        <w:t>1</w:t>
      </w:r>
    </w:p>
    <w:p w14:paraId="30AF679F" w14:textId="77777777" w:rsidR="00A52D76" w:rsidRDefault="00A52D76" w:rsidP="00A52D76">
      <w:pPr>
        <w:pStyle w:val="aa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.</w:t>
      </w:r>
      <w:r w:rsidRPr="00DF2D00">
        <w:rPr>
          <w:rFonts w:hint="eastAsia"/>
          <w:sz w:val="21"/>
          <w:szCs w:val="21"/>
        </w:rPr>
        <w:t>对比这两个方程，你能为新方程命名吗？</w:t>
      </w:r>
    </w:p>
    <w:p w14:paraId="54270472" w14:textId="77777777" w:rsidR="00A52D76" w:rsidRPr="00D73328" w:rsidRDefault="00A52D76" w:rsidP="00A52D76">
      <w:pPr>
        <w:spacing w:line="360" w:lineRule="auto"/>
        <w:rPr>
          <w:rFonts w:ascii="宋体" w:eastAsia="宋体" w:hAnsi="宋体"/>
          <w:bCs/>
          <w:szCs w:val="21"/>
        </w:rPr>
      </w:pPr>
      <w:r>
        <w:rPr>
          <w:rFonts w:ascii="宋体" w:eastAsia="宋体" w:hAnsi="宋体" w:hint="eastAsia"/>
          <w:bCs/>
          <w:szCs w:val="21"/>
        </w:rPr>
        <w:t>2</w:t>
      </w:r>
      <w:r>
        <w:rPr>
          <w:rFonts w:ascii="宋体" w:eastAsia="宋体" w:hAnsi="宋体"/>
          <w:bCs/>
          <w:szCs w:val="21"/>
        </w:rPr>
        <w:t>.</w:t>
      </w:r>
      <w:r>
        <w:rPr>
          <w:rFonts w:ascii="宋体" w:eastAsia="宋体" w:hAnsi="宋体" w:hint="eastAsia"/>
          <w:bCs/>
          <w:szCs w:val="21"/>
        </w:rPr>
        <w:t>概念记忆：</w:t>
      </w:r>
      <w:bookmarkStart w:id="0" w:name="_Hlk161234025"/>
      <w:r w:rsidRPr="00960BE9">
        <w:rPr>
          <w:rFonts w:ascii="宋体" w:eastAsia="宋体" w:hAnsi="宋体" w:hint="eastAsia"/>
          <w:bCs/>
          <w:szCs w:val="21"/>
        </w:rPr>
        <w:t>像</w:t>
      </w:r>
      <w:r w:rsidRPr="00960BE9">
        <w:rPr>
          <w:rFonts w:ascii="宋体" w:eastAsia="宋体" w:hAnsi="宋体"/>
          <w:bCs/>
          <w:szCs w:val="21"/>
        </w:rPr>
        <w:t>2x+y=20</w:t>
      </w:r>
      <w:r w:rsidRPr="00960BE9">
        <w:rPr>
          <w:rFonts w:ascii="宋体" w:eastAsia="宋体" w:hAnsi="宋体" w:hint="eastAsia"/>
          <w:bCs/>
          <w:szCs w:val="21"/>
        </w:rPr>
        <w:t>和</w:t>
      </w:r>
      <w:r w:rsidRPr="00960BE9">
        <w:rPr>
          <w:rFonts w:ascii="宋体" w:eastAsia="宋体" w:hAnsi="宋体"/>
          <w:bCs/>
          <w:szCs w:val="21"/>
        </w:rPr>
        <w:t>2x+3y=25</w:t>
      </w:r>
      <w:r w:rsidRPr="00960BE9">
        <w:rPr>
          <w:rFonts w:ascii="宋体" w:eastAsia="宋体" w:hAnsi="宋体" w:hint="eastAsia"/>
          <w:bCs/>
          <w:szCs w:val="21"/>
        </w:rPr>
        <w:t>，含有</w:t>
      </w:r>
      <w:r w:rsidRPr="00960BE9">
        <w:rPr>
          <w:rFonts w:ascii="宋体" w:eastAsia="宋体" w:hAnsi="宋体" w:hint="eastAsia"/>
          <w:bCs/>
          <w:szCs w:val="21"/>
          <w:u w:val="single"/>
        </w:rPr>
        <w:t xml:space="preserve">     </w:t>
      </w:r>
      <w:r w:rsidRPr="00960BE9">
        <w:rPr>
          <w:rFonts w:ascii="宋体" w:eastAsia="宋体" w:hAnsi="宋体" w:hint="eastAsia"/>
          <w:bCs/>
          <w:szCs w:val="21"/>
        </w:rPr>
        <w:t>未知数，并且</w:t>
      </w:r>
      <w:r w:rsidRPr="00960BE9">
        <w:rPr>
          <w:rFonts w:ascii="宋体" w:eastAsia="宋体" w:hAnsi="宋体" w:hint="eastAsia"/>
          <w:bCs/>
          <w:noProof/>
          <w:szCs w:val="21"/>
        </w:rPr>
        <w:drawing>
          <wp:inline distT="0" distB="0" distL="0" distR="0" wp14:anchorId="42994B33" wp14:editId="0DE6C011">
            <wp:extent cx="20320" cy="20320"/>
            <wp:effectExtent l="0" t="0" r="0" b="0"/>
            <wp:docPr id="146926257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0BE9">
        <w:rPr>
          <w:rFonts w:ascii="宋体" w:eastAsia="宋体" w:hAnsi="宋体" w:hint="eastAsia"/>
          <w:bCs/>
          <w:szCs w:val="21"/>
        </w:rPr>
        <w:t>所含未知数的项的</w:t>
      </w:r>
      <w:r w:rsidRPr="00960BE9">
        <w:rPr>
          <w:rFonts w:ascii="宋体" w:eastAsia="宋体" w:hAnsi="宋体" w:hint="eastAsia"/>
          <w:bCs/>
          <w:szCs w:val="21"/>
          <w:u w:val="single"/>
        </w:rPr>
        <w:t xml:space="preserve">     </w:t>
      </w:r>
      <w:r w:rsidRPr="00960BE9">
        <w:rPr>
          <w:rFonts w:ascii="宋体" w:eastAsia="宋体" w:hAnsi="宋体" w:hint="eastAsia"/>
          <w:bCs/>
          <w:szCs w:val="21"/>
        </w:rPr>
        <w:t>都是</w:t>
      </w:r>
      <w:r>
        <w:rPr>
          <w:rFonts w:ascii="宋体" w:eastAsia="宋体" w:hAnsi="宋体" w:hint="eastAsia"/>
          <w:bCs/>
          <w:szCs w:val="21"/>
        </w:rPr>
        <w:t>_</w:t>
      </w:r>
      <w:r>
        <w:rPr>
          <w:rFonts w:ascii="宋体" w:eastAsia="宋体" w:hAnsi="宋体"/>
          <w:bCs/>
          <w:szCs w:val="21"/>
        </w:rPr>
        <w:t>___</w:t>
      </w:r>
      <w:r w:rsidRPr="00960BE9">
        <w:rPr>
          <w:rFonts w:ascii="宋体" w:eastAsia="宋体" w:hAnsi="宋体" w:hint="eastAsia"/>
          <w:bCs/>
          <w:szCs w:val="21"/>
        </w:rPr>
        <w:t>的方程叫做二元一次方程．</w:t>
      </w:r>
      <w:bookmarkEnd w:id="0"/>
    </w:p>
    <w:p w14:paraId="59A9D9EE" w14:textId="331FE586" w:rsidR="004B7A08" w:rsidRDefault="00A52D76" w:rsidP="004B7A08">
      <w:pPr>
        <w:pStyle w:val="aa"/>
        <w:spacing w:before="0" w:beforeAutospacing="0" w:after="0" w:afterAutospacing="0" w:line="360" w:lineRule="auto"/>
        <w:ind w:firstLineChars="200" w:firstLine="480"/>
        <w:rPr>
          <w:szCs w:val="21"/>
        </w:rPr>
      </w:pPr>
      <w:r w:rsidRPr="00960BE9">
        <w:rPr>
          <w:noProof/>
          <w:szCs w:val="21"/>
        </w:rPr>
        <w:drawing>
          <wp:anchor distT="0" distB="0" distL="114300" distR="114300" simplePos="0" relativeHeight="251664384" behindDoc="0" locked="0" layoutInCell="1" allowOverlap="1" wp14:anchorId="68630C2A" wp14:editId="3AD685BE">
            <wp:simplePos x="0" y="0"/>
            <wp:positionH relativeFrom="column">
              <wp:posOffset>51435</wp:posOffset>
            </wp:positionH>
            <wp:positionV relativeFrom="paragraph">
              <wp:posOffset>269564</wp:posOffset>
            </wp:positionV>
            <wp:extent cx="3176905" cy="310515"/>
            <wp:effectExtent l="0" t="0" r="4445" b="0"/>
            <wp:wrapNone/>
            <wp:docPr id="81091972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0293062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3075"/>
                    <a:stretch/>
                  </pic:blipFill>
                  <pic:spPr bwMode="auto">
                    <a:xfrm>
                      <a:off x="0" y="0"/>
                      <a:ext cx="3176905" cy="3105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szCs w:val="21"/>
        </w:rPr>
        <w:t>3.</w:t>
      </w:r>
      <w:r>
        <w:rPr>
          <w:rFonts w:hint="eastAsia"/>
          <w:szCs w:val="21"/>
        </w:rPr>
        <w:t>【</w:t>
      </w:r>
      <w:r w:rsidRPr="00D73328">
        <w:rPr>
          <w:rFonts w:hint="eastAsia"/>
          <w:szCs w:val="21"/>
        </w:rPr>
        <w:t>概念辨析</w:t>
      </w:r>
      <w:r>
        <w:rPr>
          <w:rFonts w:hint="eastAsia"/>
          <w:szCs w:val="21"/>
        </w:rPr>
        <w:t>】</w:t>
      </w:r>
      <w:r w:rsidRPr="00960BE9">
        <w:rPr>
          <w:rFonts w:hint="eastAsia"/>
          <w:szCs w:val="21"/>
        </w:rPr>
        <w:t>判断下列方程哪些是二元一次方程，哪些不是</w:t>
      </w:r>
      <w:r w:rsidR="004B7A08" w:rsidRPr="00960BE9">
        <w:rPr>
          <w:rFonts w:hint="eastAsia"/>
          <w:szCs w:val="21"/>
        </w:rPr>
        <w:t>？</w:t>
      </w:r>
    </w:p>
    <w:p w14:paraId="641A6FA0" w14:textId="77777777" w:rsidR="004B7A08" w:rsidRDefault="004B7A08" w:rsidP="004B7A08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                                            </w:t>
      </w:r>
      <w:r w:rsidRPr="007B1BEC">
        <w:rPr>
          <w:rFonts w:ascii="宋体" w:eastAsia="宋体" w:hAnsi="宋体" w:hint="eastAsia"/>
          <w:szCs w:val="21"/>
        </w:rPr>
        <w:t>（</w:t>
      </w:r>
      <w:r w:rsidRPr="007B1BEC">
        <w:rPr>
          <w:rFonts w:ascii="宋体" w:eastAsia="宋体" w:hAnsi="宋体"/>
          <w:szCs w:val="21"/>
        </w:rPr>
        <w:t xml:space="preserve">4）7x＋2＝3       </w:t>
      </w:r>
    </w:p>
    <w:p w14:paraId="65394A1A" w14:textId="77777777" w:rsidR="004B7A08" w:rsidRDefault="004B7A08" w:rsidP="004B7A08">
      <w:pPr>
        <w:rPr>
          <w:rFonts w:ascii="宋体" w:eastAsia="宋体" w:hAnsi="宋体"/>
          <w:szCs w:val="21"/>
        </w:rPr>
      </w:pPr>
    </w:p>
    <w:p w14:paraId="61DCC6BF" w14:textId="77777777" w:rsidR="004B7A08" w:rsidRPr="007B1BEC" w:rsidRDefault="004B7A08" w:rsidP="004B7A08">
      <w:pPr>
        <w:rPr>
          <w:rFonts w:ascii="宋体" w:eastAsia="宋体" w:hAnsi="宋体"/>
          <w:szCs w:val="21"/>
        </w:rPr>
      </w:pPr>
      <w:r w:rsidRPr="007B1BEC">
        <w:rPr>
          <w:rFonts w:ascii="宋体" w:eastAsia="宋体" w:hAnsi="宋体"/>
          <w:szCs w:val="21"/>
        </w:rPr>
        <w:t xml:space="preserve">（5）3pq＝－8  </w:t>
      </w:r>
      <w:r>
        <w:rPr>
          <w:rFonts w:ascii="宋体" w:eastAsia="宋体" w:hAnsi="宋体"/>
          <w:szCs w:val="21"/>
        </w:rPr>
        <w:t xml:space="preserve">  </w:t>
      </w:r>
      <w:r w:rsidRPr="007B1BEC">
        <w:rPr>
          <w:rFonts w:ascii="宋体" w:eastAsia="宋体" w:hAnsi="宋体"/>
          <w:szCs w:val="21"/>
        </w:rPr>
        <w:t>（6）2y2－6y＝1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</w:t>
      </w:r>
      <w:r w:rsidRPr="007B1BEC">
        <w:rPr>
          <w:rFonts w:ascii="宋体" w:eastAsia="宋体" w:hAnsi="宋体"/>
          <w:szCs w:val="21"/>
        </w:rPr>
        <w:t xml:space="preserve"> (7) 5（x－y）＋2（2x－3y）＝4 </w:t>
      </w:r>
    </w:p>
    <w:p w14:paraId="6DC17E87" w14:textId="77777777" w:rsidR="004B7A08" w:rsidRPr="007B1BEC" w:rsidRDefault="004B7A08" w:rsidP="004B7A08">
      <w:pPr>
        <w:rPr>
          <w:rFonts w:ascii="宋体" w:eastAsia="宋体" w:hAnsi="宋体"/>
          <w:bCs/>
          <w:szCs w:val="21"/>
        </w:rPr>
      </w:pPr>
    </w:p>
    <w:p w14:paraId="36DC3FC6" w14:textId="69AC2BA2" w:rsidR="004B7A08" w:rsidRPr="004B7A08" w:rsidRDefault="004B7A08" w:rsidP="004B7A08">
      <w:pPr>
        <w:rPr>
          <w:rFonts w:ascii="宋体" w:eastAsia="宋体" w:hAnsi="宋体"/>
          <w:b/>
          <w:szCs w:val="21"/>
        </w:rPr>
      </w:pPr>
      <w:r w:rsidRPr="004B7A08">
        <w:rPr>
          <w:rFonts w:ascii="宋体" w:eastAsia="宋体" w:hAnsi="宋体" w:hint="eastAsia"/>
          <w:b/>
          <w:szCs w:val="21"/>
        </w:rPr>
        <w:t>三、核心概念</w:t>
      </w:r>
      <w:r w:rsidRPr="004B7A08">
        <w:rPr>
          <w:rFonts w:ascii="宋体" w:eastAsia="宋体" w:hAnsi="宋体"/>
          <w:b/>
          <w:szCs w:val="21"/>
        </w:rPr>
        <w:t>2</w:t>
      </w:r>
    </w:p>
    <w:p w14:paraId="60557309" w14:textId="0D82481D" w:rsidR="00D721DE" w:rsidRPr="00960BE9" w:rsidRDefault="004B7A08" w:rsidP="00D721DE">
      <w:pPr>
        <w:spacing w:line="440" w:lineRule="exact"/>
        <w:rPr>
          <w:rFonts w:ascii="宋体" w:eastAsia="宋体" w:hAnsi="宋体"/>
          <w:bCs/>
          <w:szCs w:val="21"/>
        </w:rPr>
      </w:pPr>
      <w:r w:rsidRPr="004B7A08">
        <w:rPr>
          <w:rFonts w:ascii="宋体" w:eastAsia="宋体" w:hAnsi="宋体" w:cs="Times New Roman" w:hint="eastAsia"/>
          <w:kern w:val="0"/>
          <w:szCs w:val="21"/>
        </w:rPr>
        <w:t>表中数据与方程相符吗？</w:t>
      </w:r>
      <w:r w:rsidR="00393728" w:rsidRPr="00393728">
        <w:rPr>
          <w:rFonts w:ascii="宋体" w:eastAsia="宋体" w:hAnsi="宋体" w:cs="Times New Roman" w:hint="eastAsia"/>
          <w:kern w:val="0"/>
          <w:szCs w:val="21"/>
        </w:rPr>
        <w:t>你能列出其他符合的情况吗？</w:t>
      </w:r>
      <w:r w:rsidR="00D721DE" w:rsidRPr="00960BE9">
        <w:rPr>
          <w:rFonts w:ascii="宋体" w:eastAsia="宋体" w:hAnsi="宋体" w:cs="宋体" w:hint="eastAsia"/>
          <w:b/>
          <w:color w:val="993366"/>
          <w:szCs w:val="21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9"/>
        <w:gridCol w:w="679"/>
        <w:gridCol w:w="679"/>
        <w:gridCol w:w="679"/>
        <w:gridCol w:w="679"/>
        <w:gridCol w:w="680"/>
        <w:gridCol w:w="680"/>
        <w:gridCol w:w="680"/>
        <w:gridCol w:w="680"/>
        <w:gridCol w:w="680"/>
        <w:gridCol w:w="680"/>
        <w:gridCol w:w="680"/>
      </w:tblGrid>
      <w:tr w:rsidR="00D721DE" w:rsidRPr="00960BE9" w14:paraId="40C2B36D" w14:textId="77777777" w:rsidTr="00DF0186">
        <w:tc>
          <w:tcPr>
            <w:tcW w:w="679" w:type="dxa"/>
          </w:tcPr>
          <w:p w14:paraId="492B0A38" w14:textId="77777777" w:rsidR="00D721DE" w:rsidRPr="00960BE9" w:rsidRDefault="00D721DE" w:rsidP="00EA4DFD">
            <w:pPr>
              <w:pStyle w:val="aa"/>
              <w:spacing w:before="0" w:beforeAutospacing="0" w:after="0" w:afterAutospacing="0" w:line="360" w:lineRule="auto"/>
              <w:jc w:val="center"/>
              <w:rPr>
                <w:sz w:val="21"/>
                <w:szCs w:val="21"/>
              </w:rPr>
            </w:pPr>
            <w:r w:rsidRPr="00960BE9">
              <w:rPr>
                <w:sz w:val="21"/>
                <w:szCs w:val="21"/>
              </w:rPr>
              <w:t>X</w:t>
            </w:r>
          </w:p>
        </w:tc>
        <w:tc>
          <w:tcPr>
            <w:tcW w:w="679" w:type="dxa"/>
          </w:tcPr>
          <w:p w14:paraId="1333DA0B" w14:textId="77777777" w:rsidR="00D721DE" w:rsidRPr="00960BE9" w:rsidRDefault="00D721DE" w:rsidP="00EA4DFD">
            <w:pPr>
              <w:pStyle w:val="aa"/>
              <w:spacing w:before="0" w:beforeAutospacing="0" w:after="0" w:afterAutospacing="0"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679" w:type="dxa"/>
          </w:tcPr>
          <w:p w14:paraId="4740875A" w14:textId="77777777" w:rsidR="00D721DE" w:rsidRPr="00960BE9" w:rsidRDefault="00D721DE" w:rsidP="00EA4DFD">
            <w:pPr>
              <w:pStyle w:val="aa"/>
              <w:spacing w:before="0" w:beforeAutospacing="0" w:after="0" w:afterAutospacing="0"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679" w:type="dxa"/>
          </w:tcPr>
          <w:p w14:paraId="119559BF" w14:textId="77777777" w:rsidR="00D721DE" w:rsidRPr="00960BE9" w:rsidRDefault="00D721DE" w:rsidP="00EA4DFD">
            <w:pPr>
              <w:pStyle w:val="aa"/>
              <w:spacing w:before="0" w:beforeAutospacing="0" w:after="0" w:afterAutospacing="0"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679" w:type="dxa"/>
          </w:tcPr>
          <w:p w14:paraId="29A0A3E5" w14:textId="77777777" w:rsidR="00D721DE" w:rsidRPr="00960BE9" w:rsidRDefault="00D721DE" w:rsidP="00EA4DFD">
            <w:pPr>
              <w:pStyle w:val="aa"/>
              <w:spacing w:before="0" w:beforeAutospacing="0" w:after="0" w:afterAutospacing="0"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680" w:type="dxa"/>
          </w:tcPr>
          <w:p w14:paraId="12BC41D0" w14:textId="77777777" w:rsidR="00D721DE" w:rsidRPr="00960BE9" w:rsidRDefault="00D721DE" w:rsidP="00EA4DFD">
            <w:pPr>
              <w:pStyle w:val="aa"/>
              <w:spacing w:before="0" w:beforeAutospacing="0" w:after="0" w:afterAutospacing="0"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680" w:type="dxa"/>
          </w:tcPr>
          <w:p w14:paraId="5B359630" w14:textId="77777777" w:rsidR="00D721DE" w:rsidRPr="00960BE9" w:rsidRDefault="00D721DE" w:rsidP="00EA4DFD">
            <w:pPr>
              <w:pStyle w:val="aa"/>
              <w:spacing w:before="0" w:beforeAutospacing="0" w:after="0" w:afterAutospacing="0" w:line="360" w:lineRule="auto"/>
              <w:jc w:val="center"/>
              <w:rPr>
                <w:sz w:val="21"/>
                <w:szCs w:val="21"/>
              </w:rPr>
            </w:pPr>
            <w:r w:rsidRPr="00960BE9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680" w:type="dxa"/>
          </w:tcPr>
          <w:p w14:paraId="31CF902C" w14:textId="77777777" w:rsidR="00D721DE" w:rsidRPr="00960BE9" w:rsidRDefault="00D721DE" w:rsidP="00EA4DFD">
            <w:pPr>
              <w:pStyle w:val="aa"/>
              <w:spacing w:before="0" w:beforeAutospacing="0" w:after="0" w:afterAutospacing="0"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680" w:type="dxa"/>
          </w:tcPr>
          <w:p w14:paraId="02DAAE92" w14:textId="77777777" w:rsidR="00D721DE" w:rsidRPr="00960BE9" w:rsidRDefault="00D721DE" w:rsidP="00EA4DFD">
            <w:pPr>
              <w:pStyle w:val="aa"/>
              <w:spacing w:before="0" w:beforeAutospacing="0" w:after="0" w:afterAutospacing="0"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680" w:type="dxa"/>
          </w:tcPr>
          <w:p w14:paraId="1A67CE90" w14:textId="77777777" w:rsidR="00D721DE" w:rsidRPr="00960BE9" w:rsidRDefault="00D721DE" w:rsidP="00EA4DFD">
            <w:pPr>
              <w:pStyle w:val="aa"/>
              <w:spacing w:before="0" w:beforeAutospacing="0" w:after="0" w:afterAutospacing="0"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680" w:type="dxa"/>
          </w:tcPr>
          <w:p w14:paraId="1B6C34A5" w14:textId="77777777" w:rsidR="00D721DE" w:rsidRPr="00960BE9" w:rsidRDefault="00D721DE" w:rsidP="00EA4DFD">
            <w:pPr>
              <w:pStyle w:val="aa"/>
              <w:spacing w:before="0" w:beforeAutospacing="0" w:after="0" w:afterAutospacing="0"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680" w:type="dxa"/>
          </w:tcPr>
          <w:p w14:paraId="212C6F9E" w14:textId="77777777" w:rsidR="00D721DE" w:rsidRPr="00960BE9" w:rsidRDefault="00D721DE" w:rsidP="00EA4DFD">
            <w:pPr>
              <w:pStyle w:val="aa"/>
              <w:spacing w:before="0" w:beforeAutospacing="0" w:after="0" w:afterAutospacing="0" w:line="360" w:lineRule="auto"/>
              <w:jc w:val="center"/>
              <w:rPr>
                <w:sz w:val="21"/>
                <w:szCs w:val="21"/>
              </w:rPr>
            </w:pPr>
          </w:p>
        </w:tc>
      </w:tr>
      <w:tr w:rsidR="00D721DE" w:rsidRPr="00960BE9" w14:paraId="7C5F22DD" w14:textId="77777777" w:rsidTr="00DF0186">
        <w:tc>
          <w:tcPr>
            <w:tcW w:w="679" w:type="dxa"/>
          </w:tcPr>
          <w:p w14:paraId="086A2AD4" w14:textId="77777777" w:rsidR="00D721DE" w:rsidRPr="00960BE9" w:rsidRDefault="00D721DE" w:rsidP="00EA4DFD">
            <w:pPr>
              <w:pStyle w:val="aa"/>
              <w:spacing w:before="0" w:beforeAutospacing="0" w:after="0" w:afterAutospacing="0" w:line="360" w:lineRule="auto"/>
              <w:jc w:val="center"/>
              <w:rPr>
                <w:sz w:val="21"/>
                <w:szCs w:val="21"/>
              </w:rPr>
            </w:pPr>
            <w:r w:rsidRPr="00960BE9">
              <w:rPr>
                <w:sz w:val="21"/>
                <w:szCs w:val="21"/>
              </w:rPr>
              <w:t>Y</w:t>
            </w:r>
          </w:p>
        </w:tc>
        <w:tc>
          <w:tcPr>
            <w:tcW w:w="679" w:type="dxa"/>
          </w:tcPr>
          <w:p w14:paraId="6BF9AC67" w14:textId="77777777" w:rsidR="00D721DE" w:rsidRPr="00960BE9" w:rsidRDefault="00D721DE" w:rsidP="00EA4DFD">
            <w:pPr>
              <w:pStyle w:val="aa"/>
              <w:spacing w:before="0" w:beforeAutospacing="0" w:after="0" w:afterAutospacing="0"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679" w:type="dxa"/>
          </w:tcPr>
          <w:p w14:paraId="6457DDC2" w14:textId="77777777" w:rsidR="00D721DE" w:rsidRPr="00960BE9" w:rsidRDefault="00D721DE" w:rsidP="00EA4DFD">
            <w:pPr>
              <w:pStyle w:val="aa"/>
              <w:spacing w:before="0" w:beforeAutospacing="0" w:after="0" w:afterAutospacing="0"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679" w:type="dxa"/>
          </w:tcPr>
          <w:p w14:paraId="19E33C83" w14:textId="77777777" w:rsidR="00D721DE" w:rsidRPr="00960BE9" w:rsidRDefault="00D721DE" w:rsidP="00EA4DFD">
            <w:pPr>
              <w:pStyle w:val="aa"/>
              <w:spacing w:before="0" w:beforeAutospacing="0" w:after="0" w:afterAutospacing="0"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679" w:type="dxa"/>
          </w:tcPr>
          <w:p w14:paraId="3D9529AF" w14:textId="77777777" w:rsidR="00D721DE" w:rsidRPr="00960BE9" w:rsidRDefault="00D721DE" w:rsidP="00EA4DFD">
            <w:pPr>
              <w:pStyle w:val="aa"/>
              <w:spacing w:before="0" w:beforeAutospacing="0" w:after="0" w:afterAutospacing="0"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680" w:type="dxa"/>
          </w:tcPr>
          <w:p w14:paraId="1E6CEBFA" w14:textId="77777777" w:rsidR="00D721DE" w:rsidRPr="00960BE9" w:rsidRDefault="00D721DE" w:rsidP="00EA4DFD">
            <w:pPr>
              <w:pStyle w:val="aa"/>
              <w:spacing w:before="0" w:beforeAutospacing="0" w:after="0" w:afterAutospacing="0"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680" w:type="dxa"/>
          </w:tcPr>
          <w:p w14:paraId="53A5A1A6" w14:textId="77777777" w:rsidR="00D721DE" w:rsidRPr="00960BE9" w:rsidRDefault="00D721DE" w:rsidP="00EA4DFD">
            <w:pPr>
              <w:pStyle w:val="aa"/>
              <w:spacing w:before="0" w:beforeAutospacing="0" w:after="0" w:afterAutospacing="0" w:line="360" w:lineRule="auto"/>
              <w:jc w:val="center"/>
              <w:rPr>
                <w:sz w:val="21"/>
                <w:szCs w:val="21"/>
              </w:rPr>
            </w:pPr>
            <w:r w:rsidRPr="00960BE9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680" w:type="dxa"/>
          </w:tcPr>
          <w:p w14:paraId="14373041" w14:textId="77777777" w:rsidR="00D721DE" w:rsidRPr="00960BE9" w:rsidRDefault="00D721DE" w:rsidP="00EA4DFD">
            <w:pPr>
              <w:pStyle w:val="aa"/>
              <w:spacing w:before="0" w:beforeAutospacing="0" w:after="0" w:afterAutospacing="0"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680" w:type="dxa"/>
          </w:tcPr>
          <w:p w14:paraId="2442E403" w14:textId="77777777" w:rsidR="00D721DE" w:rsidRPr="00960BE9" w:rsidRDefault="00D721DE" w:rsidP="00EA4DFD">
            <w:pPr>
              <w:pStyle w:val="aa"/>
              <w:spacing w:before="0" w:beforeAutospacing="0" w:after="0" w:afterAutospacing="0"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680" w:type="dxa"/>
          </w:tcPr>
          <w:p w14:paraId="35321BFC" w14:textId="77777777" w:rsidR="00D721DE" w:rsidRPr="00960BE9" w:rsidRDefault="00D721DE" w:rsidP="00EA4DFD">
            <w:pPr>
              <w:pStyle w:val="aa"/>
              <w:spacing w:before="0" w:beforeAutospacing="0" w:after="0" w:afterAutospacing="0"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680" w:type="dxa"/>
          </w:tcPr>
          <w:p w14:paraId="5E6864AB" w14:textId="77777777" w:rsidR="00D721DE" w:rsidRPr="00960BE9" w:rsidRDefault="00D721DE" w:rsidP="00EA4DFD">
            <w:pPr>
              <w:pStyle w:val="aa"/>
              <w:spacing w:before="0" w:beforeAutospacing="0" w:after="0" w:afterAutospacing="0"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680" w:type="dxa"/>
          </w:tcPr>
          <w:p w14:paraId="65EAD0F5" w14:textId="77777777" w:rsidR="00D721DE" w:rsidRPr="00960BE9" w:rsidRDefault="00D721DE" w:rsidP="00EA4DFD">
            <w:pPr>
              <w:pStyle w:val="aa"/>
              <w:spacing w:before="0" w:beforeAutospacing="0" w:after="0" w:afterAutospacing="0" w:line="360" w:lineRule="auto"/>
              <w:jc w:val="center"/>
              <w:rPr>
                <w:sz w:val="21"/>
                <w:szCs w:val="21"/>
              </w:rPr>
            </w:pPr>
          </w:p>
        </w:tc>
      </w:tr>
    </w:tbl>
    <w:p w14:paraId="342BDFCA" w14:textId="77777777" w:rsidR="00393728" w:rsidRDefault="00393728" w:rsidP="00D721DE">
      <w:pPr>
        <w:tabs>
          <w:tab w:val="left" w:pos="990"/>
        </w:tabs>
        <w:adjustRightInd w:val="0"/>
        <w:snapToGrid w:val="0"/>
        <w:spacing w:line="360" w:lineRule="auto"/>
        <w:rPr>
          <w:rFonts w:ascii="宋体" w:eastAsia="宋体" w:hAnsi="宋体"/>
          <w:szCs w:val="21"/>
        </w:rPr>
      </w:pPr>
    </w:p>
    <w:p w14:paraId="1259F998" w14:textId="57D8D338" w:rsidR="00D721DE" w:rsidRDefault="00ED04AF" w:rsidP="00D721DE">
      <w:pPr>
        <w:tabs>
          <w:tab w:val="left" w:pos="990"/>
        </w:tabs>
        <w:adjustRightInd w:val="0"/>
        <w:snapToGrid w:val="0"/>
        <w:spacing w:line="360" w:lineRule="auto"/>
        <w:rPr>
          <w:rFonts w:ascii="宋体" w:eastAsia="宋体" w:hAnsi="宋体"/>
          <w:bCs/>
          <w:szCs w:val="21"/>
        </w:rPr>
      </w:pPr>
      <w:r w:rsidRPr="00960BE9">
        <w:rPr>
          <w:rFonts w:ascii="宋体" w:eastAsia="宋体" w:hAnsi="宋体" w:hint="eastAsia"/>
          <w:szCs w:val="21"/>
        </w:rPr>
        <w:t>情境</w:t>
      </w:r>
      <w:r w:rsidR="00D721DE" w:rsidRPr="00960BE9">
        <w:rPr>
          <w:rFonts w:ascii="宋体" w:eastAsia="宋体" w:hAnsi="宋体" w:hint="eastAsia"/>
          <w:bCs/>
          <w:noProof/>
          <w:szCs w:val="21"/>
        </w:rPr>
        <w:drawing>
          <wp:inline distT="0" distB="0" distL="0" distR="0" wp14:anchorId="5152D679" wp14:editId="32F9A36E">
            <wp:extent cx="13335" cy="20320"/>
            <wp:effectExtent l="0" t="0" r="0" b="0"/>
            <wp:docPr id="28850817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21DE" w:rsidRPr="00960BE9">
        <w:rPr>
          <w:rFonts w:ascii="宋体" w:eastAsia="宋体" w:hAnsi="宋体" w:hint="eastAsia"/>
          <w:bCs/>
          <w:szCs w:val="21"/>
        </w:rPr>
        <w:t>2、某球员在一场篮球比赛中共得35分（其中罚球得10分），问他分别投</w:t>
      </w:r>
      <w:r w:rsidR="00D721DE" w:rsidRPr="00960BE9">
        <w:rPr>
          <w:rFonts w:ascii="宋体" w:eastAsia="宋体" w:hAnsi="宋体" w:hint="eastAsia"/>
          <w:bCs/>
          <w:noProof/>
          <w:szCs w:val="21"/>
        </w:rPr>
        <w:drawing>
          <wp:inline distT="0" distB="0" distL="0" distR="0" wp14:anchorId="71FABCA4" wp14:editId="23E3019E">
            <wp:extent cx="13335" cy="20320"/>
            <wp:effectExtent l="0" t="0" r="0" b="0"/>
            <wp:docPr id="203188657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21DE" w:rsidRPr="00960BE9">
        <w:rPr>
          <w:rFonts w:ascii="宋体" w:eastAsia="宋体" w:hAnsi="宋体" w:hint="eastAsia"/>
          <w:bCs/>
          <w:szCs w:val="21"/>
        </w:rPr>
        <w:t>中了多少个两分球？多少个三分球？你能列出方程吗？</w:t>
      </w:r>
    </w:p>
    <w:p w14:paraId="2769269C" w14:textId="38C432EA" w:rsidR="00C926D0" w:rsidRDefault="00C926D0" w:rsidP="00D721DE">
      <w:pPr>
        <w:tabs>
          <w:tab w:val="left" w:pos="990"/>
        </w:tabs>
        <w:adjustRightInd w:val="0"/>
        <w:snapToGrid w:val="0"/>
        <w:spacing w:line="360" w:lineRule="auto"/>
        <w:rPr>
          <w:rFonts w:ascii="宋体" w:eastAsia="宋体" w:hAnsi="宋体"/>
          <w:bCs/>
          <w:szCs w:val="21"/>
        </w:rPr>
      </w:pPr>
      <w:r>
        <w:rPr>
          <w:rFonts w:ascii="宋体" w:eastAsia="宋体" w:hAnsi="宋体" w:hint="eastAsia"/>
          <w:bCs/>
          <w:szCs w:val="21"/>
        </w:rPr>
        <w:t>解：设</w:t>
      </w:r>
      <w:r>
        <w:rPr>
          <w:rFonts w:ascii="宋体" w:eastAsia="宋体" w:hAnsi="宋体"/>
          <w:bCs/>
          <w:szCs w:val="21"/>
        </w:rPr>
        <w:t>________________________________________</w:t>
      </w:r>
    </w:p>
    <w:p w14:paraId="5188B787" w14:textId="2E1AA2F3" w:rsidR="00C926D0" w:rsidRPr="00960BE9" w:rsidRDefault="00C926D0" w:rsidP="00D721DE">
      <w:pPr>
        <w:tabs>
          <w:tab w:val="left" w:pos="990"/>
        </w:tabs>
        <w:adjustRightInd w:val="0"/>
        <w:snapToGrid w:val="0"/>
        <w:spacing w:line="360" w:lineRule="auto"/>
        <w:rPr>
          <w:rFonts w:ascii="宋体" w:eastAsia="宋体" w:hAnsi="宋体"/>
          <w:bCs/>
          <w:szCs w:val="21"/>
        </w:rPr>
      </w:pPr>
      <w:r>
        <w:rPr>
          <w:rFonts w:ascii="宋体" w:eastAsia="宋体" w:hAnsi="宋体" w:hint="eastAsia"/>
          <w:bCs/>
          <w:szCs w:val="21"/>
        </w:rPr>
        <w:t>则可列出方程_</w:t>
      </w:r>
      <w:r>
        <w:rPr>
          <w:rFonts w:ascii="宋体" w:eastAsia="宋体" w:hAnsi="宋体"/>
          <w:bCs/>
          <w:szCs w:val="21"/>
        </w:rPr>
        <w:t>_________________________________</w:t>
      </w:r>
    </w:p>
    <w:p w14:paraId="3C888D4F" w14:textId="5002FA7A" w:rsidR="00C926D0" w:rsidRDefault="00D721DE" w:rsidP="00D721DE">
      <w:pPr>
        <w:tabs>
          <w:tab w:val="left" w:pos="990"/>
        </w:tabs>
        <w:adjustRightInd w:val="0"/>
        <w:snapToGrid w:val="0"/>
        <w:spacing w:line="360" w:lineRule="auto"/>
        <w:rPr>
          <w:rFonts w:ascii="宋体" w:eastAsia="宋体" w:hAnsi="宋体"/>
          <w:bCs/>
          <w:szCs w:val="21"/>
        </w:rPr>
      </w:pPr>
      <w:r w:rsidRPr="00960BE9">
        <w:rPr>
          <w:rFonts w:ascii="宋体" w:eastAsia="宋体" w:hAnsi="宋体" w:hint="eastAsia"/>
          <w:bCs/>
          <w:szCs w:val="21"/>
        </w:rPr>
        <w:t>请你也设计一张表格，列出这名</w:t>
      </w:r>
      <w:r w:rsidRPr="00960BE9">
        <w:rPr>
          <w:rFonts w:ascii="宋体" w:eastAsia="宋体" w:hAnsi="宋体" w:hint="eastAsia"/>
          <w:bCs/>
          <w:noProof/>
          <w:szCs w:val="21"/>
        </w:rPr>
        <w:drawing>
          <wp:inline distT="0" distB="0" distL="0" distR="0" wp14:anchorId="3B23D3DE" wp14:editId="0FBE536C">
            <wp:extent cx="13335" cy="20320"/>
            <wp:effectExtent l="0" t="0" r="0" b="0"/>
            <wp:docPr id="142652859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0BE9">
        <w:rPr>
          <w:rFonts w:ascii="宋体" w:eastAsia="宋体" w:hAnsi="宋体" w:hint="eastAsia"/>
          <w:bCs/>
          <w:szCs w:val="21"/>
        </w:rPr>
        <w:t>球员投中的两分球和三分球的各种可能情况。</w:t>
      </w:r>
    </w:p>
    <w:p w14:paraId="2741480A" w14:textId="77777777" w:rsidR="00C926D0" w:rsidRDefault="00C926D0" w:rsidP="00D721DE">
      <w:pPr>
        <w:tabs>
          <w:tab w:val="left" w:pos="990"/>
        </w:tabs>
        <w:adjustRightInd w:val="0"/>
        <w:snapToGrid w:val="0"/>
        <w:spacing w:line="360" w:lineRule="auto"/>
        <w:rPr>
          <w:rFonts w:ascii="宋体" w:eastAsia="宋体" w:hAnsi="宋体"/>
          <w:bCs/>
          <w:szCs w:val="21"/>
        </w:rPr>
      </w:pPr>
    </w:p>
    <w:p w14:paraId="4B14C63A" w14:textId="77777777" w:rsidR="00C926D0" w:rsidRDefault="00C926D0" w:rsidP="00D721DE">
      <w:pPr>
        <w:tabs>
          <w:tab w:val="left" w:pos="990"/>
        </w:tabs>
        <w:adjustRightInd w:val="0"/>
        <w:snapToGrid w:val="0"/>
        <w:spacing w:line="360" w:lineRule="auto"/>
        <w:rPr>
          <w:rFonts w:ascii="宋体" w:eastAsia="宋体" w:hAnsi="宋体"/>
          <w:bCs/>
          <w:szCs w:val="21"/>
        </w:rPr>
      </w:pPr>
    </w:p>
    <w:p w14:paraId="2791F91A" w14:textId="77777777" w:rsidR="00C926D0" w:rsidRDefault="00C926D0" w:rsidP="00D721DE">
      <w:pPr>
        <w:tabs>
          <w:tab w:val="left" w:pos="990"/>
        </w:tabs>
        <w:adjustRightInd w:val="0"/>
        <w:snapToGrid w:val="0"/>
        <w:spacing w:line="360" w:lineRule="auto"/>
        <w:rPr>
          <w:rFonts w:ascii="宋体" w:eastAsia="宋体" w:hAnsi="宋体"/>
          <w:bCs/>
          <w:szCs w:val="21"/>
        </w:rPr>
      </w:pPr>
    </w:p>
    <w:p w14:paraId="20C8F52B" w14:textId="71706764" w:rsidR="00D721DE" w:rsidRPr="00960BE9" w:rsidRDefault="00D721DE" w:rsidP="00D721DE">
      <w:pPr>
        <w:tabs>
          <w:tab w:val="left" w:pos="990"/>
        </w:tabs>
        <w:adjustRightInd w:val="0"/>
        <w:snapToGrid w:val="0"/>
        <w:spacing w:line="360" w:lineRule="auto"/>
        <w:rPr>
          <w:rFonts w:ascii="宋体" w:eastAsia="宋体" w:hAnsi="宋体"/>
          <w:bCs/>
          <w:szCs w:val="21"/>
        </w:rPr>
      </w:pPr>
      <w:r w:rsidRPr="00960BE9">
        <w:rPr>
          <w:rFonts w:ascii="宋体" w:eastAsia="宋体" w:hAnsi="宋体" w:hint="eastAsia"/>
          <w:bCs/>
          <w:szCs w:val="21"/>
        </w:rPr>
        <w:t>请</w:t>
      </w:r>
      <w:r w:rsidR="00C8360F">
        <w:rPr>
          <w:rFonts w:ascii="宋体" w:eastAsia="宋体" w:hAnsi="宋体" w:hint="eastAsia"/>
          <w:bCs/>
          <w:szCs w:val="21"/>
        </w:rPr>
        <w:t>根据表格</w:t>
      </w:r>
      <w:r w:rsidRPr="00960BE9">
        <w:rPr>
          <w:rFonts w:ascii="宋体" w:eastAsia="宋体" w:hAnsi="宋体" w:hint="eastAsia"/>
          <w:bCs/>
          <w:szCs w:val="21"/>
        </w:rPr>
        <w:t>回答下列问题：</w:t>
      </w:r>
      <w:r w:rsidRPr="00960BE9">
        <w:rPr>
          <w:rFonts w:ascii="宋体" w:eastAsia="宋体" w:hAnsi="宋体" w:cs="宋体" w:hint="eastAsia"/>
          <w:b/>
          <w:color w:val="993366"/>
          <w:szCs w:val="21"/>
        </w:rPr>
        <w:t xml:space="preserve"> </w:t>
      </w:r>
    </w:p>
    <w:p w14:paraId="587227E5" w14:textId="77777777" w:rsidR="00D721DE" w:rsidRPr="00960BE9" w:rsidRDefault="00D721DE" w:rsidP="00C8360F">
      <w:pPr>
        <w:numPr>
          <w:ilvl w:val="1"/>
          <w:numId w:val="3"/>
        </w:numPr>
        <w:tabs>
          <w:tab w:val="clear" w:pos="1140"/>
          <w:tab w:val="left" w:pos="426"/>
          <w:tab w:val="left" w:pos="990"/>
        </w:tabs>
        <w:adjustRightInd w:val="0"/>
        <w:snapToGrid w:val="0"/>
        <w:spacing w:line="360" w:lineRule="auto"/>
        <w:ind w:left="-142" w:hanging="6"/>
        <w:rPr>
          <w:rFonts w:ascii="宋体" w:eastAsia="宋体" w:hAnsi="宋体"/>
          <w:bCs/>
          <w:szCs w:val="21"/>
        </w:rPr>
      </w:pPr>
      <w:r w:rsidRPr="00960BE9">
        <w:rPr>
          <w:rFonts w:ascii="宋体" w:eastAsia="宋体" w:hAnsi="宋体" w:hint="eastAsia"/>
          <w:bCs/>
          <w:szCs w:val="21"/>
        </w:rPr>
        <w:lastRenderedPageBreak/>
        <w:t>这名球员最多投中了多少个三分球？</w:t>
      </w:r>
    </w:p>
    <w:p w14:paraId="2E715BA7" w14:textId="77777777" w:rsidR="00D721DE" w:rsidRPr="00960BE9" w:rsidRDefault="00D721DE" w:rsidP="00C8360F">
      <w:pPr>
        <w:numPr>
          <w:ilvl w:val="1"/>
          <w:numId w:val="3"/>
        </w:numPr>
        <w:tabs>
          <w:tab w:val="left" w:pos="426"/>
          <w:tab w:val="left" w:pos="1140"/>
        </w:tabs>
        <w:adjustRightInd w:val="0"/>
        <w:snapToGrid w:val="0"/>
        <w:spacing w:line="360" w:lineRule="auto"/>
        <w:ind w:left="567"/>
        <w:rPr>
          <w:rFonts w:ascii="宋体" w:eastAsia="宋体" w:hAnsi="宋体"/>
          <w:bCs/>
          <w:szCs w:val="21"/>
        </w:rPr>
      </w:pPr>
      <w:r w:rsidRPr="00960BE9">
        <w:rPr>
          <w:rFonts w:ascii="宋体" w:eastAsia="宋体" w:hAnsi="宋体" w:hint="eastAsia"/>
          <w:bCs/>
          <w:szCs w:val="21"/>
        </w:rPr>
        <w:t>这名球员最多投中了多少个球？</w:t>
      </w:r>
    </w:p>
    <w:p w14:paraId="7BA29026" w14:textId="12712937" w:rsidR="00EA4E45" w:rsidRPr="00EE016C" w:rsidRDefault="00D721DE" w:rsidP="00EA4E45">
      <w:pPr>
        <w:numPr>
          <w:ilvl w:val="1"/>
          <w:numId w:val="3"/>
        </w:numPr>
        <w:tabs>
          <w:tab w:val="left" w:pos="426"/>
          <w:tab w:val="left" w:pos="1140"/>
        </w:tabs>
        <w:adjustRightInd w:val="0"/>
        <w:snapToGrid w:val="0"/>
        <w:spacing w:line="360" w:lineRule="auto"/>
        <w:ind w:left="567"/>
        <w:rPr>
          <w:rFonts w:ascii="宋体" w:eastAsia="宋体" w:hAnsi="宋体"/>
          <w:bCs/>
          <w:szCs w:val="21"/>
        </w:rPr>
      </w:pPr>
      <w:r w:rsidRPr="00960BE9">
        <w:rPr>
          <w:rFonts w:ascii="宋体" w:eastAsia="宋体" w:hAnsi="宋体" w:hint="eastAsia"/>
          <w:bCs/>
          <w:szCs w:val="21"/>
        </w:rPr>
        <w:t>如果这名球员投中了10个球，那么他投中了几个两分球？几个三分球？</w:t>
      </w:r>
    </w:p>
    <w:p w14:paraId="5C9BD126" w14:textId="2E56146F" w:rsidR="00D721DE" w:rsidRPr="00B07F63" w:rsidRDefault="00BE2CB6" w:rsidP="00D721DE">
      <w:pPr>
        <w:rPr>
          <w:rFonts w:ascii="宋体" w:eastAsia="宋体" w:hAnsi="宋体"/>
          <w:b/>
          <w:szCs w:val="21"/>
        </w:rPr>
      </w:pPr>
      <w:r w:rsidRPr="00B07F63">
        <w:rPr>
          <w:rFonts w:ascii="宋体" w:eastAsia="宋体" w:hAnsi="宋体" w:hint="eastAsia"/>
          <w:b/>
          <w:szCs w:val="21"/>
        </w:rPr>
        <w:t>三、核心概念</w:t>
      </w:r>
      <w:r w:rsidRPr="00B07F63">
        <w:rPr>
          <w:rFonts w:ascii="宋体" w:eastAsia="宋体" w:hAnsi="宋体"/>
          <w:b/>
          <w:szCs w:val="21"/>
        </w:rPr>
        <w:t>2</w:t>
      </w:r>
    </w:p>
    <w:p w14:paraId="76EAC273" w14:textId="5452452F" w:rsidR="00BE2CB6" w:rsidRPr="00BE2CB6" w:rsidRDefault="00BE2CB6" w:rsidP="00BE2CB6">
      <w:pPr>
        <w:rPr>
          <w:rFonts w:ascii="宋体" w:eastAsia="宋体" w:hAnsi="宋体"/>
          <w:bCs/>
          <w:szCs w:val="21"/>
        </w:rPr>
      </w:pPr>
      <w:r>
        <w:rPr>
          <w:rFonts w:ascii="宋体" w:eastAsia="宋体" w:hAnsi="宋体"/>
          <w:bCs/>
          <w:szCs w:val="21"/>
        </w:rPr>
        <w:t>1.</w:t>
      </w:r>
      <w:r>
        <w:rPr>
          <w:rFonts w:ascii="宋体" w:eastAsia="宋体" w:hAnsi="宋体" w:hint="eastAsia"/>
          <w:bCs/>
          <w:szCs w:val="21"/>
        </w:rPr>
        <w:t>概念记忆：</w:t>
      </w:r>
      <w:r w:rsidRPr="00BE2CB6">
        <w:rPr>
          <w:rFonts w:ascii="宋体" w:eastAsia="宋体" w:hAnsi="宋体" w:hint="eastAsia"/>
          <w:bCs/>
          <w:szCs w:val="21"/>
        </w:rPr>
        <w:t>适合二元一次方程的一对未知数的值叫做</w:t>
      </w:r>
      <w:r w:rsidRPr="00BE2CB6">
        <w:rPr>
          <w:rFonts w:ascii="宋体" w:eastAsia="宋体" w:hAnsi="宋体"/>
          <w:bCs/>
          <w:szCs w:val="21"/>
        </w:rPr>
        <w:t xml:space="preserve"> 这个二元一次方程的一个解．</w:t>
      </w:r>
    </w:p>
    <w:p w14:paraId="40C614D0" w14:textId="015E04A9" w:rsidR="007C667F" w:rsidRDefault="00BE2CB6" w:rsidP="001C45B4">
      <w:pPr>
        <w:rPr>
          <w:rFonts w:ascii="宋体" w:eastAsia="宋体" w:hAnsi="宋体"/>
          <w:bCs/>
          <w:szCs w:val="21"/>
        </w:rPr>
      </w:pPr>
      <w:r w:rsidRPr="00BE2CB6">
        <w:rPr>
          <w:rFonts w:ascii="宋体" w:eastAsia="宋体" w:hAnsi="宋体"/>
          <w:bCs/>
          <w:szCs w:val="21"/>
        </w:rPr>
        <w:t xml:space="preserve">  如：x＝8、y＝3就是方程2x＋3y＋10＝35的一个解，记作</w:t>
      </w:r>
      <w:r w:rsidR="008A195B" w:rsidRPr="008A195B">
        <w:rPr>
          <w:position w:val="-44"/>
          <w:vertAlign w:val="superscript"/>
        </w:rPr>
        <w:object w:dxaOrig="960" w:dyaOrig="1060" w14:anchorId="6BE500D2">
          <v:shape id="_x0000_i1026" type="#_x0000_t75" style="width:28.4pt;height:31pt" o:ole="">
            <v:imagedata r:id="rId10" o:title=""/>
          </v:shape>
          <o:OLEObject Type="Embed" ProgID="Equation.DSMT4" ShapeID="_x0000_i1026" DrawAspect="Content" ObjectID="_1772215105" r:id="rId11"/>
        </w:object>
      </w:r>
      <w:r w:rsidR="001C45B4">
        <w:t xml:space="preserve"> </w:t>
      </w:r>
      <w:r w:rsidR="001C45B4">
        <w:rPr>
          <w:rFonts w:hint="eastAsia"/>
        </w:rPr>
        <w:t>。</w:t>
      </w:r>
    </w:p>
    <w:p w14:paraId="32BE25A4" w14:textId="54043730" w:rsidR="001C45B4" w:rsidRDefault="001C45B4" w:rsidP="001C45B4">
      <w:pPr>
        <w:rPr>
          <w:rFonts w:ascii="宋体" w:eastAsia="宋体" w:hAnsi="宋体"/>
          <w:bCs/>
          <w:szCs w:val="21"/>
        </w:rPr>
      </w:pPr>
      <w:r w:rsidRPr="001C45B4">
        <w:rPr>
          <w:rFonts w:ascii="宋体" w:eastAsia="宋体" w:hAnsi="宋体" w:hint="eastAsia"/>
          <w:bCs/>
          <w:szCs w:val="21"/>
        </w:rPr>
        <w:t>【思考】</w:t>
      </w:r>
    </w:p>
    <w:p w14:paraId="320AE950" w14:textId="59712130" w:rsidR="001C45B4" w:rsidRPr="001C45B4" w:rsidRDefault="001C45B4" w:rsidP="001C45B4">
      <w:pPr>
        <w:rPr>
          <w:rFonts w:ascii="宋体" w:eastAsia="宋体" w:hAnsi="宋体"/>
          <w:bCs/>
          <w:szCs w:val="21"/>
        </w:rPr>
      </w:pPr>
      <w:r>
        <w:rPr>
          <w:rFonts w:ascii="宋体" w:eastAsia="宋体" w:hAnsi="宋体" w:hint="eastAsia"/>
          <w:bCs/>
          <w:szCs w:val="21"/>
        </w:rPr>
        <w:t>（1）</w:t>
      </w:r>
      <w:r w:rsidRPr="001C45B4">
        <w:rPr>
          <w:rFonts w:ascii="宋体" w:eastAsia="宋体" w:hAnsi="宋体" w:hint="eastAsia"/>
          <w:bCs/>
          <w:szCs w:val="21"/>
        </w:rPr>
        <w:t>若在上述具体情境中，二元一次方程有多少个解？</w:t>
      </w:r>
    </w:p>
    <w:p w14:paraId="6025C219" w14:textId="65D8BC35" w:rsidR="001C45B4" w:rsidRDefault="001C45B4" w:rsidP="001C45B4">
      <w:pPr>
        <w:rPr>
          <w:rFonts w:ascii="宋体" w:eastAsia="宋体" w:hAnsi="宋体"/>
          <w:bCs/>
          <w:szCs w:val="21"/>
        </w:rPr>
      </w:pPr>
      <w:r>
        <w:rPr>
          <w:rFonts w:ascii="宋体" w:eastAsia="宋体" w:hAnsi="宋体" w:hint="eastAsia"/>
          <w:bCs/>
          <w:szCs w:val="21"/>
        </w:rPr>
        <w:t>（2）</w:t>
      </w:r>
      <w:r w:rsidRPr="001C45B4">
        <w:rPr>
          <w:rFonts w:ascii="宋体" w:eastAsia="宋体" w:hAnsi="宋体" w:hint="eastAsia"/>
          <w:bCs/>
          <w:szCs w:val="21"/>
        </w:rPr>
        <w:t>如果没有具体情境，一个二元一次方程有多少个解？</w:t>
      </w:r>
    </w:p>
    <w:p w14:paraId="03EE6AAB" w14:textId="3490398B" w:rsidR="001C45B4" w:rsidRPr="001C45B4" w:rsidRDefault="001C45B4" w:rsidP="001C45B4">
      <w:pPr>
        <w:ind w:firstLineChars="250" w:firstLine="525"/>
        <w:rPr>
          <w:rFonts w:ascii="宋体" w:eastAsia="宋体" w:hAnsi="宋体"/>
          <w:bCs/>
          <w:szCs w:val="21"/>
        </w:rPr>
      </w:pPr>
      <w:r w:rsidRPr="001C45B4">
        <w:rPr>
          <w:rFonts w:ascii="宋体" w:eastAsia="宋体" w:hAnsi="宋体" w:hint="eastAsia"/>
          <w:bCs/>
          <w:szCs w:val="21"/>
        </w:rPr>
        <w:t>二元一次方程有</w:t>
      </w:r>
      <w:r>
        <w:rPr>
          <w:rFonts w:ascii="宋体" w:eastAsia="宋体" w:hAnsi="宋体" w:hint="eastAsia"/>
          <w:bCs/>
          <w:szCs w:val="21"/>
        </w:rPr>
        <w:t>_</w:t>
      </w:r>
      <w:r>
        <w:rPr>
          <w:rFonts w:ascii="宋体" w:eastAsia="宋体" w:hAnsi="宋体"/>
          <w:bCs/>
          <w:szCs w:val="21"/>
        </w:rPr>
        <w:t>______</w:t>
      </w:r>
      <w:r w:rsidRPr="001C45B4">
        <w:rPr>
          <w:rFonts w:ascii="宋体" w:eastAsia="宋体" w:hAnsi="宋体"/>
          <w:bCs/>
          <w:szCs w:val="21"/>
        </w:rPr>
        <w:t>个解</w:t>
      </w:r>
    </w:p>
    <w:p w14:paraId="5759B153" w14:textId="56C77721" w:rsidR="001C45B4" w:rsidRDefault="00825567" w:rsidP="00D721DE">
      <w:pPr>
        <w:rPr>
          <w:rFonts w:ascii="宋体" w:eastAsia="宋体" w:hAnsi="宋体"/>
          <w:bCs/>
          <w:szCs w:val="21"/>
        </w:rPr>
      </w:pPr>
      <w:r>
        <w:rPr>
          <w:rFonts w:ascii="宋体" w:eastAsia="宋体" w:hAnsi="宋体" w:hint="eastAsia"/>
          <w:bCs/>
          <w:szCs w:val="21"/>
        </w:rPr>
        <w:t>2</w:t>
      </w:r>
      <w:r>
        <w:rPr>
          <w:rFonts w:ascii="宋体" w:eastAsia="宋体" w:hAnsi="宋体"/>
          <w:bCs/>
          <w:szCs w:val="21"/>
        </w:rPr>
        <w:t>.</w:t>
      </w:r>
      <w:r w:rsidRPr="001C45B4">
        <w:rPr>
          <w:rFonts w:ascii="宋体" w:eastAsia="宋体" w:hAnsi="宋体" w:hint="eastAsia"/>
          <w:bCs/>
          <w:szCs w:val="21"/>
        </w:rPr>
        <w:t>【</w:t>
      </w:r>
      <w:r w:rsidRPr="00825567">
        <w:rPr>
          <w:rFonts w:ascii="宋体" w:eastAsia="宋体" w:hAnsi="宋体" w:hint="eastAsia"/>
          <w:bCs/>
          <w:szCs w:val="21"/>
        </w:rPr>
        <w:t>概念运用</w:t>
      </w:r>
      <w:r w:rsidRPr="001C45B4">
        <w:rPr>
          <w:rFonts w:ascii="宋体" w:eastAsia="宋体" w:hAnsi="宋体" w:hint="eastAsia"/>
          <w:bCs/>
          <w:szCs w:val="21"/>
        </w:rPr>
        <w:t>】</w:t>
      </w:r>
      <w:r w:rsidRPr="00825567">
        <w:rPr>
          <w:rFonts w:ascii="宋体" w:eastAsia="宋体" w:hAnsi="宋体" w:hint="eastAsia"/>
          <w:bCs/>
          <w:szCs w:val="21"/>
        </w:rPr>
        <w:t>判断</w:t>
      </w:r>
      <w:r w:rsidR="005A303E" w:rsidRPr="005A303E">
        <w:rPr>
          <w:position w:val="-44"/>
          <w:vertAlign w:val="superscript"/>
        </w:rPr>
        <w:object w:dxaOrig="960" w:dyaOrig="1060" w14:anchorId="5AB3528D">
          <v:shape id="_x0000_i1027" type="#_x0000_t75" style="width:27.35pt;height:30.5pt" o:ole="">
            <v:imagedata r:id="rId12" o:title=""/>
          </v:shape>
          <o:OLEObject Type="Embed" ProgID="Equation.DSMT4" ShapeID="_x0000_i1027" DrawAspect="Content" ObjectID="_1772215106" r:id="rId13"/>
        </w:object>
      </w:r>
      <w:r w:rsidRPr="00825567">
        <w:rPr>
          <w:rFonts w:ascii="宋体" w:eastAsia="宋体" w:hAnsi="宋体"/>
          <w:bCs/>
          <w:szCs w:val="21"/>
        </w:rPr>
        <w:t xml:space="preserve"> 是否为二元一次方程</w:t>
      </w:r>
      <w:r w:rsidR="00561F79" w:rsidRPr="00561F79">
        <w:rPr>
          <w:position w:val="-24"/>
          <w:vertAlign w:val="superscript"/>
        </w:rPr>
        <w:object w:dxaOrig="1020" w:dyaOrig="620" w14:anchorId="7FBD0EBF">
          <v:shape id="_x0000_i1028" type="#_x0000_t75" style="width:39.4pt;height:24.7pt" o:ole="">
            <v:imagedata r:id="rId14" o:title=""/>
          </v:shape>
          <o:OLEObject Type="Embed" ProgID="Equation.DSMT4" ShapeID="_x0000_i1028" DrawAspect="Content" ObjectID="_1772215107" r:id="rId15"/>
        </w:object>
      </w:r>
      <w:r w:rsidRPr="00825567">
        <w:rPr>
          <w:rFonts w:ascii="宋体" w:eastAsia="宋体" w:hAnsi="宋体"/>
          <w:bCs/>
          <w:szCs w:val="21"/>
        </w:rPr>
        <w:t>的解。</w:t>
      </w:r>
    </w:p>
    <w:p w14:paraId="68D159E8" w14:textId="77777777" w:rsidR="00825567" w:rsidRDefault="00825567" w:rsidP="00D721DE">
      <w:pPr>
        <w:rPr>
          <w:rFonts w:ascii="宋体" w:eastAsia="宋体" w:hAnsi="宋体"/>
          <w:bCs/>
          <w:szCs w:val="21"/>
        </w:rPr>
      </w:pPr>
    </w:p>
    <w:p w14:paraId="31B85118" w14:textId="77777777" w:rsidR="00825567" w:rsidRDefault="00825567" w:rsidP="00D721DE">
      <w:pPr>
        <w:rPr>
          <w:rFonts w:ascii="宋体" w:eastAsia="宋体" w:hAnsi="宋体"/>
          <w:bCs/>
          <w:szCs w:val="21"/>
        </w:rPr>
      </w:pPr>
    </w:p>
    <w:p w14:paraId="161D681B" w14:textId="77777777" w:rsidR="00825567" w:rsidRDefault="00825567" w:rsidP="00D721DE">
      <w:pPr>
        <w:rPr>
          <w:rFonts w:ascii="宋体" w:eastAsia="宋体" w:hAnsi="宋体"/>
          <w:bCs/>
          <w:szCs w:val="21"/>
        </w:rPr>
      </w:pPr>
    </w:p>
    <w:p w14:paraId="1A82095F" w14:textId="645B0E55" w:rsidR="00825567" w:rsidRDefault="00D65313" w:rsidP="00D721DE">
      <w:pPr>
        <w:rPr>
          <w:rFonts w:ascii="宋体" w:eastAsia="宋体" w:hAnsi="宋体"/>
          <w:bCs/>
          <w:szCs w:val="21"/>
        </w:rPr>
      </w:pPr>
      <w:r w:rsidRPr="00D65313">
        <w:rPr>
          <w:rFonts w:ascii="宋体" w:eastAsia="宋体" w:hAnsi="宋体" w:hint="eastAsia"/>
          <w:bCs/>
          <w:szCs w:val="21"/>
        </w:rPr>
        <w:t>猜一猜二元一次方程的解可能是什么？</w:t>
      </w:r>
      <w:r>
        <w:rPr>
          <w:rFonts w:ascii="宋体" w:eastAsia="宋体" w:hAnsi="宋体" w:hint="eastAsia"/>
          <w:bCs/>
          <w:szCs w:val="21"/>
        </w:rPr>
        <w:t>并验证你的猜想。</w:t>
      </w:r>
    </w:p>
    <w:p w14:paraId="7C89BBB1" w14:textId="77777777" w:rsidR="00825567" w:rsidRDefault="00825567" w:rsidP="00D721DE">
      <w:pPr>
        <w:rPr>
          <w:rFonts w:ascii="宋体" w:eastAsia="宋体" w:hAnsi="宋体"/>
          <w:bCs/>
          <w:szCs w:val="21"/>
        </w:rPr>
      </w:pPr>
    </w:p>
    <w:p w14:paraId="3A2F369D" w14:textId="77777777" w:rsidR="00D65313" w:rsidRDefault="00D65313" w:rsidP="00D721DE">
      <w:pPr>
        <w:rPr>
          <w:rFonts w:ascii="宋体" w:eastAsia="宋体" w:hAnsi="宋体"/>
          <w:bCs/>
          <w:szCs w:val="21"/>
        </w:rPr>
      </w:pPr>
    </w:p>
    <w:p w14:paraId="65F20186" w14:textId="77777777" w:rsidR="007C667F" w:rsidRDefault="007C667F" w:rsidP="00D721DE">
      <w:pPr>
        <w:rPr>
          <w:rFonts w:ascii="宋体" w:eastAsia="宋体" w:hAnsi="宋体"/>
          <w:bCs/>
          <w:szCs w:val="21"/>
        </w:rPr>
      </w:pPr>
    </w:p>
    <w:p w14:paraId="51611A00" w14:textId="77777777" w:rsidR="007C667F" w:rsidRDefault="007C667F" w:rsidP="00D721DE">
      <w:pPr>
        <w:rPr>
          <w:rFonts w:ascii="宋体" w:eastAsia="宋体" w:hAnsi="宋体"/>
          <w:bCs/>
          <w:szCs w:val="21"/>
        </w:rPr>
      </w:pPr>
    </w:p>
    <w:p w14:paraId="32A2DCE4" w14:textId="6E0A1BEF" w:rsidR="00D65313" w:rsidRPr="00B07F63" w:rsidRDefault="00985B09" w:rsidP="00D721DE">
      <w:pPr>
        <w:rPr>
          <w:rFonts w:ascii="宋体" w:eastAsia="宋体" w:hAnsi="宋体"/>
          <w:b/>
          <w:szCs w:val="21"/>
        </w:rPr>
      </w:pPr>
      <w:r w:rsidRPr="00B07F63">
        <w:rPr>
          <w:rFonts w:ascii="宋体" w:eastAsia="宋体" w:hAnsi="宋体" w:hint="eastAsia"/>
          <w:b/>
          <w:szCs w:val="21"/>
        </w:rPr>
        <w:t>四、概念类比</w:t>
      </w:r>
    </w:p>
    <w:p w14:paraId="1C75FCCD" w14:textId="21412723" w:rsidR="005E21AB" w:rsidRDefault="005E21AB" w:rsidP="005E21AB">
      <w:pPr>
        <w:ind w:firstLineChars="1000" w:firstLine="2100"/>
        <w:rPr>
          <w:rFonts w:ascii="宋体" w:eastAsia="宋体" w:hAnsi="宋体"/>
          <w:bCs/>
          <w:szCs w:val="21"/>
        </w:rPr>
      </w:pPr>
      <w:r>
        <w:rPr>
          <w:rFonts w:ascii="宋体" w:eastAsia="宋体" w:hAnsi="宋体" w:hint="eastAsia"/>
          <w:bCs/>
          <w:szCs w:val="21"/>
        </w:rPr>
        <w:t>区别与联系</w:t>
      </w:r>
    </w:p>
    <w:p w14:paraId="1DBE2B5A" w14:textId="24ADD12D" w:rsidR="003B3BD4" w:rsidRDefault="003B3BD4" w:rsidP="005E21AB">
      <w:pPr>
        <w:ind w:firstLineChars="1000" w:firstLine="2100"/>
        <w:rPr>
          <w:rFonts w:ascii="宋体" w:eastAsia="宋体" w:hAnsi="宋体"/>
          <w:bCs/>
          <w:szCs w:val="2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E0A587B" wp14:editId="02FBFB06">
            <wp:simplePos x="0" y="0"/>
            <wp:positionH relativeFrom="column">
              <wp:posOffset>182573</wp:posOffset>
            </wp:positionH>
            <wp:positionV relativeFrom="paragraph">
              <wp:posOffset>16979</wp:posOffset>
            </wp:positionV>
            <wp:extent cx="3031490" cy="1398905"/>
            <wp:effectExtent l="0" t="0" r="0" b="0"/>
            <wp:wrapNone/>
            <wp:docPr id="214524294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5242948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7740" cy="14017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0FAB41" w14:textId="3E902EBE" w:rsidR="003B3BD4" w:rsidRDefault="003B3BD4" w:rsidP="005E21AB">
      <w:pPr>
        <w:ind w:firstLineChars="1000" w:firstLine="2100"/>
        <w:rPr>
          <w:rFonts w:ascii="宋体" w:eastAsia="宋体" w:hAnsi="宋体"/>
          <w:bCs/>
          <w:szCs w:val="21"/>
        </w:rPr>
      </w:pPr>
    </w:p>
    <w:p w14:paraId="2F0454EB" w14:textId="018DEACB" w:rsidR="003B3BD4" w:rsidRDefault="003B3BD4" w:rsidP="005E21AB">
      <w:pPr>
        <w:ind w:firstLineChars="1000" w:firstLine="2100"/>
        <w:rPr>
          <w:rFonts w:ascii="宋体" w:eastAsia="宋体" w:hAnsi="宋体"/>
          <w:bCs/>
          <w:szCs w:val="21"/>
        </w:rPr>
      </w:pPr>
    </w:p>
    <w:p w14:paraId="63FCE6FF" w14:textId="77777777" w:rsidR="003B3BD4" w:rsidRDefault="003B3BD4" w:rsidP="005E21AB">
      <w:pPr>
        <w:ind w:firstLineChars="1000" w:firstLine="2100"/>
        <w:rPr>
          <w:rFonts w:ascii="宋体" w:eastAsia="宋体" w:hAnsi="宋体"/>
          <w:bCs/>
          <w:szCs w:val="21"/>
        </w:rPr>
      </w:pPr>
    </w:p>
    <w:p w14:paraId="6738C8A3" w14:textId="59896CC5" w:rsidR="003B3BD4" w:rsidRDefault="003B3BD4" w:rsidP="005E21AB">
      <w:pPr>
        <w:ind w:firstLineChars="1000" w:firstLine="2100"/>
        <w:rPr>
          <w:rFonts w:ascii="宋体" w:eastAsia="宋体" w:hAnsi="宋体"/>
          <w:bCs/>
          <w:szCs w:val="21"/>
        </w:rPr>
      </w:pPr>
    </w:p>
    <w:p w14:paraId="177CA90A" w14:textId="45F35FC5" w:rsidR="00D65313" w:rsidRDefault="00D65313" w:rsidP="00D721DE">
      <w:pPr>
        <w:rPr>
          <w:rFonts w:ascii="宋体" w:eastAsia="宋体" w:hAnsi="宋体"/>
          <w:bCs/>
          <w:szCs w:val="21"/>
        </w:rPr>
      </w:pPr>
    </w:p>
    <w:p w14:paraId="62D6F5AD" w14:textId="77777777" w:rsidR="003B3BD4" w:rsidRDefault="003B3BD4" w:rsidP="00D721DE">
      <w:pPr>
        <w:rPr>
          <w:rFonts w:ascii="宋体" w:eastAsia="宋体" w:hAnsi="宋体"/>
          <w:bCs/>
          <w:szCs w:val="21"/>
        </w:rPr>
      </w:pPr>
    </w:p>
    <w:p w14:paraId="5032B2ED" w14:textId="5A69C6F2" w:rsidR="00825567" w:rsidRPr="00B07F63" w:rsidRDefault="005E21AB" w:rsidP="005E21AB">
      <w:pPr>
        <w:spacing w:line="360" w:lineRule="auto"/>
        <w:rPr>
          <w:rFonts w:ascii="宋体" w:eastAsia="宋体" w:hAnsi="宋体"/>
          <w:b/>
          <w:szCs w:val="21"/>
        </w:rPr>
      </w:pPr>
      <w:r w:rsidRPr="00B07F63">
        <w:rPr>
          <w:rFonts w:ascii="宋体" w:eastAsia="宋体" w:hAnsi="宋体" w:hint="eastAsia"/>
          <w:b/>
          <w:szCs w:val="21"/>
        </w:rPr>
        <w:t>五、概念精致</w:t>
      </w:r>
    </w:p>
    <w:p w14:paraId="734F2297" w14:textId="77777777" w:rsidR="008621E4" w:rsidRPr="003F386F" w:rsidRDefault="008621E4" w:rsidP="008621E4">
      <w:pPr>
        <w:adjustRightInd w:val="0"/>
        <w:spacing w:line="360" w:lineRule="auto"/>
        <w:jc w:val="left"/>
        <w:rPr>
          <w:rFonts w:ascii="宋体" w:eastAsia="宋体" w:hAnsi="宋体"/>
          <w:bCs/>
          <w:szCs w:val="21"/>
        </w:rPr>
      </w:pPr>
      <w:r w:rsidRPr="003F386F">
        <w:rPr>
          <w:rFonts w:ascii="宋体" w:eastAsia="宋体" w:hAnsi="宋体" w:hint="eastAsia"/>
          <w:bCs/>
          <w:szCs w:val="21"/>
        </w:rPr>
        <w:t>【试一试】</w:t>
      </w:r>
    </w:p>
    <w:p w14:paraId="3DEF01E0" w14:textId="77777777" w:rsidR="008621E4" w:rsidRPr="003F386F" w:rsidRDefault="008621E4" w:rsidP="008621E4">
      <w:pPr>
        <w:adjustRightInd w:val="0"/>
        <w:spacing w:line="360" w:lineRule="auto"/>
        <w:jc w:val="left"/>
        <w:rPr>
          <w:rFonts w:ascii="宋体" w:eastAsia="宋体" w:hAnsi="宋体"/>
          <w:bCs/>
          <w:szCs w:val="21"/>
        </w:rPr>
      </w:pPr>
      <w:bookmarkStart w:id="1" w:name="_Hlk161246295"/>
      <w:r w:rsidRPr="003F386F">
        <w:rPr>
          <w:rFonts w:ascii="宋体" w:eastAsia="宋体" w:hAnsi="宋体" w:hint="eastAsia"/>
          <w:bCs/>
          <w:szCs w:val="21"/>
        </w:rPr>
        <w:t>（1）将方程</w:t>
      </w:r>
      <w:r w:rsidRPr="003F386F">
        <w:rPr>
          <w:rFonts w:ascii="宋体" w:eastAsia="宋体" w:hAnsi="宋体"/>
          <w:bCs/>
          <w:szCs w:val="21"/>
        </w:rPr>
        <w:t>2x＋3y＝25</w:t>
      </w:r>
      <w:r w:rsidRPr="003F386F">
        <w:rPr>
          <w:rFonts w:ascii="宋体" w:eastAsia="宋体" w:hAnsi="宋体" w:hint="eastAsia"/>
          <w:bCs/>
          <w:szCs w:val="21"/>
        </w:rPr>
        <w:t>写成用含</w:t>
      </w:r>
      <w:r w:rsidRPr="003F386F">
        <w:rPr>
          <w:rFonts w:ascii="宋体" w:eastAsia="宋体" w:hAnsi="宋体"/>
          <w:bCs/>
          <w:szCs w:val="21"/>
        </w:rPr>
        <w:t>x的代数式表示y的形式．</w:t>
      </w:r>
    </w:p>
    <w:p w14:paraId="1527D481" w14:textId="77777777" w:rsidR="008621E4" w:rsidRPr="003F386F" w:rsidRDefault="008621E4" w:rsidP="008621E4">
      <w:pPr>
        <w:adjustRightInd w:val="0"/>
        <w:spacing w:line="360" w:lineRule="auto"/>
        <w:jc w:val="left"/>
        <w:rPr>
          <w:rFonts w:ascii="宋体" w:eastAsia="宋体" w:hAnsi="宋体"/>
          <w:bCs/>
          <w:szCs w:val="21"/>
        </w:rPr>
      </w:pPr>
      <w:r w:rsidRPr="003F386F">
        <w:rPr>
          <w:rFonts w:ascii="宋体" w:eastAsia="宋体" w:hAnsi="宋体" w:hint="eastAsia"/>
          <w:bCs/>
          <w:szCs w:val="21"/>
        </w:rPr>
        <w:t>（2）把上述方程写成用含</w:t>
      </w:r>
      <w:r w:rsidRPr="003F386F">
        <w:rPr>
          <w:rFonts w:ascii="宋体" w:eastAsia="宋体" w:hAnsi="宋体"/>
          <w:bCs/>
          <w:szCs w:val="21"/>
        </w:rPr>
        <w:t>y的代数式表示x的形式．</w:t>
      </w:r>
    </w:p>
    <w:p w14:paraId="34102272" w14:textId="77777777" w:rsidR="008621E4" w:rsidRPr="003F386F" w:rsidRDefault="008621E4" w:rsidP="008621E4">
      <w:pPr>
        <w:adjustRightInd w:val="0"/>
        <w:spacing w:line="360" w:lineRule="auto"/>
        <w:jc w:val="left"/>
        <w:rPr>
          <w:rFonts w:ascii="宋体" w:eastAsia="宋体" w:hAnsi="宋体"/>
          <w:bCs/>
          <w:szCs w:val="21"/>
        </w:rPr>
      </w:pPr>
      <w:r w:rsidRPr="003F386F">
        <w:rPr>
          <w:rFonts w:ascii="宋体" w:eastAsia="宋体" w:hAnsi="宋体" w:hint="eastAsia"/>
          <w:bCs/>
          <w:szCs w:val="21"/>
        </w:rPr>
        <w:t>（3）写出上述方程所有正整数解。</w:t>
      </w:r>
    </w:p>
    <w:bookmarkEnd w:id="1"/>
    <w:p w14:paraId="5E027B5A" w14:textId="0F186E71" w:rsidR="00C821A7" w:rsidRDefault="000C4065" w:rsidP="00DC6318">
      <w:pPr>
        <w:spacing w:line="360" w:lineRule="auto"/>
        <w:rPr>
          <w:rFonts w:ascii="宋体" w:eastAsia="宋体" w:hAnsi="宋体"/>
          <w:bCs/>
          <w:szCs w:val="21"/>
        </w:rPr>
      </w:pPr>
      <w:r w:rsidRPr="00C821A7">
        <w:rPr>
          <w:rFonts w:hint="eastAsia"/>
          <w:noProof/>
        </w:rPr>
        <w:drawing>
          <wp:anchor distT="0" distB="0" distL="114300" distR="114300" simplePos="0" relativeHeight="251661312" behindDoc="1" locked="0" layoutInCell="1" allowOverlap="1" wp14:anchorId="31A3BD8B" wp14:editId="0B8F203D">
            <wp:simplePos x="0" y="0"/>
            <wp:positionH relativeFrom="column">
              <wp:posOffset>495935</wp:posOffset>
            </wp:positionH>
            <wp:positionV relativeFrom="paragraph">
              <wp:posOffset>3810</wp:posOffset>
            </wp:positionV>
            <wp:extent cx="3653790" cy="1595120"/>
            <wp:effectExtent l="0" t="0" r="3810" b="5080"/>
            <wp:wrapNone/>
            <wp:docPr id="37671412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736" t="31372" r="3947" b="32582"/>
                    <a:stretch/>
                  </pic:blipFill>
                  <pic:spPr bwMode="auto">
                    <a:xfrm>
                      <a:off x="0" y="0"/>
                      <a:ext cx="3653790" cy="159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7ED33A65" wp14:editId="251FE488">
            <wp:simplePos x="0" y="0"/>
            <wp:positionH relativeFrom="column">
              <wp:posOffset>771717</wp:posOffset>
            </wp:positionH>
            <wp:positionV relativeFrom="paragraph">
              <wp:posOffset>4040</wp:posOffset>
            </wp:positionV>
            <wp:extent cx="213910" cy="877579"/>
            <wp:effectExtent l="0" t="0" r="0" b="0"/>
            <wp:wrapNone/>
            <wp:docPr id="10875238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752384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401" cy="9083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C6318">
        <w:rPr>
          <w:rFonts w:ascii="宋体" w:eastAsia="宋体" w:hAnsi="宋体" w:hint="eastAsia"/>
          <w:bCs/>
          <w:szCs w:val="21"/>
        </w:rPr>
        <w:t>【</w:t>
      </w:r>
      <w:r>
        <w:rPr>
          <w:rFonts w:ascii="宋体" w:eastAsia="宋体" w:hAnsi="宋体" w:hint="eastAsia"/>
          <w:bCs/>
          <w:szCs w:val="21"/>
        </w:rPr>
        <w:t>知能结构</w:t>
      </w:r>
      <w:r w:rsidRPr="00DC6318">
        <w:rPr>
          <w:rFonts w:ascii="宋体" w:eastAsia="宋体" w:hAnsi="宋体" w:hint="eastAsia"/>
          <w:bCs/>
          <w:szCs w:val="21"/>
        </w:rPr>
        <w:t>】</w:t>
      </w:r>
    </w:p>
    <w:p w14:paraId="410B8659" w14:textId="37884AB1" w:rsidR="00C821A7" w:rsidRDefault="00C821A7" w:rsidP="00DC6318">
      <w:pPr>
        <w:spacing w:line="360" w:lineRule="auto"/>
        <w:rPr>
          <w:rFonts w:ascii="宋体" w:eastAsia="宋体" w:hAnsi="宋体"/>
          <w:bCs/>
          <w:szCs w:val="21"/>
        </w:rPr>
      </w:pPr>
    </w:p>
    <w:p w14:paraId="63695E66" w14:textId="77777777" w:rsidR="00C821A7" w:rsidRDefault="00C821A7" w:rsidP="00DC6318">
      <w:pPr>
        <w:spacing w:line="360" w:lineRule="auto"/>
        <w:rPr>
          <w:rFonts w:ascii="宋体" w:eastAsia="宋体" w:hAnsi="宋体"/>
          <w:bCs/>
          <w:szCs w:val="21"/>
        </w:rPr>
      </w:pPr>
    </w:p>
    <w:p w14:paraId="1CED3B59" w14:textId="77777777" w:rsidR="00C821A7" w:rsidRDefault="00C821A7" w:rsidP="00DC6318">
      <w:pPr>
        <w:spacing w:line="360" w:lineRule="auto"/>
        <w:rPr>
          <w:rFonts w:ascii="宋体" w:eastAsia="宋体" w:hAnsi="宋体"/>
          <w:bCs/>
          <w:szCs w:val="21"/>
        </w:rPr>
      </w:pPr>
    </w:p>
    <w:p w14:paraId="48E310FF" w14:textId="3E6B0E66" w:rsidR="000C4065" w:rsidRDefault="000C4065" w:rsidP="00DC6318">
      <w:pPr>
        <w:spacing w:line="360" w:lineRule="auto"/>
        <w:rPr>
          <w:rFonts w:ascii="宋体" w:eastAsia="宋体" w:hAnsi="宋体"/>
          <w:bCs/>
          <w:szCs w:val="21"/>
        </w:rPr>
      </w:pPr>
    </w:p>
    <w:p w14:paraId="20648E41" w14:textId="37D0308B" w:rsidR="00F03ED8" w:rsidRDefault="00F03ED8" w:rsidP="00DC6318">
      <w:pPr>
        <w:spacing w:line="360" w:lineRule="auto"/>
        <w:rPr>
          <w:rFonts w:ascii="宋体" w:eastAsia="宋体" w:hAnsi="宋体"/>
          <w:bCs/>
          <w:szCs w:val="21"/>
        </w:rPr>
      </w:pPr>
      <w:r w:rsidRPr="00F03ED8">
        <w:rPr>
          <w:rFonts w:ascii="宋体" w:eastAsia="宋体" w:hAnsi="宋体" w:hint="eastAsia"/>
          <w:bCs/>
          <w:szCs w:val="21"/>
        </w:rPr>
        <w:t>【课堂反馈】</w:t>
      </w:r>
    </w:p>
    <w:p w14:paraId="79952FC2" w14:textId="23F99550" w:rsidR="00C63F39" w:rsidRPr="00C63F39" w:rsidRDefault="006F56F8" w:rsidP="00C63F39">
      <w:pPr>
        <w:spacing w:line="360" w:lineRule="auto"/>
        <w:rPr>
          <w:rFonts w:ascii="宋体" w:eastAsia="宋体" w:hAnsi="宋体"/>
          <w:bCs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5FE4BDC" wp14:editId="5997C529">
            <wp:simplePos x="0" y="0"/>
            <wp:positionH relativeFrom="column">
              <wp:posOffset>186903</wp:posOffset>
            </wp:positionH>
            <wp:positionV relativeFrom="paragraph">
              <wp:posOffset>297815</wp:posOffset>
            </wp:positionV>
            <wp:extent cx="517174" cy="331393"/>
            <wp:effectExtent l="0" t="0" r="0" b="0"/>
            <wp:wrapNone/>
            <wp:docPr id="14975809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58093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174" cy="3313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3F39" w:rsidRPr="00C63F39">
        <w:rPr>
          <w:rFonts w:ascii="宋体" w:eastAsia="宋体" w:hAnsi="宋体"/>
          <w:bCs/>
          <w:szCs w:val="21"/>
        </w:rPr>
        <w:t>1、下列方程中，哪个是二元一次方程?               （   ）</w:t>
      </w:r>
    </w:p>
    <w:p w14:paraId="6B562141" w14:textId="264C03B5" w:rsidR="00C63F39" w:rsidRPr="00C63F39" w:rsidRDefault="00B07F63" w:rsidP="00C63F39">
      <w:pPr>
        <w:spacing w:line="360" w:lineRule="auto"/>
        <w:rPr>
          <w:rFonts w:ascii="宋体" w:eastAsia="宋体" w:hAnsi="宋体"/>
          <w:bCs/>
          <w:szCs w:val="21"/>
        </w:rPr>
      </w:pPr>
      <w:r>
        <w:rPr>
          <w:rFonts w:ascii="宋体" w:eastAsia="宋体" w:hAnsi="宋体"/>
          <w:bCs/>
          <w:szCs w:val="21"/>
        </w:rPr>
        <w:t>A</w:t>
      </w:r>
      <w:r w:rsidR="006F56F8">
        <w:rPr>
          <w:rFonts w:ascii="宋体" w:eastAsia="宋体" w:hAnsi="宋体"/>
          <w:bCs/>
          <w:szCs w:val="21"/>
        </w:rPr>
        <w:t>.</w:t>
      </w:r>
      <w:r w:rsidR="00C63F39" w:rsidRPr="00C63F39">
        <w:rPr>
          <w:rFonts w:ascii="宋体" w:eastAsia="宋体" w:hAnsi="宋体"/>
          <w:bCs/>
          <w:szCs w:val="21"/>
        </w:rPr>
        <w:t xml:space="preserve">                    </w:t>
      </w:r>
      <w:r w:rsidR="006F56F8">
        <w:rPr>
          <w:rFonts w:ascii="宋体" w:eastAsia="宋体" w:hAnsi="宋体"/>
          <w:bCs/>
          <w:szCs w:val="21"/>
        </w:rPr>
        <w:t xml:space="preserve">  </w:t>
      </w:r>
      <w:r w:rsidR="00C63F39" w:rsidRPr="00C63F39">
        <w:rPr>
          <w:rFonts w:ascii="宋体" w:eastAsia="宋体" w:hAnsi="宋体"/>
          <w:bCs/>
          <w:szCs w:val="21"/>
        </w:rPr>
        <w:t xml:space="preserve"> B. -x＋2＝5 </w:t>
      </w:r>
    </w:p>
    <w:p w14:paraId="6246BD83" w14:textId="77777777" w:rsidR="00C63F39" w:rsidRPr="00C63F39" w:rsidRDefault="00C63F39" w:rsidP="00C63F39">
      <w:pPr>
        <w:spacing w:line="360" w:lineRule="auto"/>
        <w:rPr>
          <w:rFonts w:ascii="宋体" w:eastAsia="宋体" w:hAnsi="宋体"/>
          <w:bCs/>
          <w:szCs w:val="21"/>
        </w:rPr>
      </w:pPr>
      <w:r w:rsidRPr="00C63F39">
        <w:rPr>
          <w:rFonts w:ascii="宋体" w:eastAsia="宋体" w:hAnsi="宋体"/>
          <w:bCs/>
          <w:szCs w:val="21"/>
        </w:rPr>
        <w:t>C. 5x＋2y＝3             D. y</w:t>
      </w:r>
      <w:r w:rsidRPr="009E171D">
        <w:rPr>
          <w:rFonts w:ascii="宋体" w:eastAsia="宋体" w:hAnsi="宋体"/>
          <w:bCs/>
          <w:szCs w:val="21"/>
          <w:vertAlign w:val="superscript"/>
        </w:rPr>
        <w:t>2</w:t>
      </w:r>
      <w:r w:rsidRPr="00C63F39">
        <w:rPr>
          <w:rFonts w:ascii="宋体" w:eastAsia="宋体" w:hAnsi="宋体"/>
          <w:bCs/>
          <w:szCs w:val="21"/>
        </w:rPr>
        <w:t>－3y + 3＝1</w:t>
      </w:r>
    </w:p>
    <w:p w14:paraId="30224BE8" w14:textId="77777777" w:rsidR="00C63F39" w:rsidRPr="00C63F39" w:rsidRDefault="00C63F39" w:rsidP="00C63F39">
      <w:pPr>
        <w:spacing w:line="360" w:lineRule="auto"/>
        <w:rPr>
          <w:rFonts w:ascii="宋体" w:eastAsia="宋体" w:hAnsi="宋体"/>
          <w:bCs/>
          <w:szCs w:val="21"/>
        </w:rPr>
      </w:pPr>
      <w:r w:rsidRPr="00C63F39">
        <w:rPr>
          <w:rFonts w:ascii="宋体" w:eastAsia="宋体" w:hAnsi="宋体"/>
          <w:bCs/>
          <w:szCs w:val="21"/>
        </w:rPr>
        <w:t>2、下列选项中，哪组是二元一次方程 3x＋2y＝10的解 （   ）</w:t>
      </w:r>
    </w:p>
    <w:p w14:paraId="2EC6DAE0" w14:textId="608A10AC" w:rsidR="00C63F39" w:rsidRPr="00C63F39" w:rsidRDefault="009E171D" w:rsidP="00C63F39">
      <w:pPr>
        <w:spacing w:line="360" w:lineRule="auto"/>
        <w:rPr>
          <w:rFonts w:ascii="宋体" w:eastAsia="宋体" w:hAnsi="宋体"/>
          <w:bCs/>
          <w:szCs w:val="21"/>
        </w:rPr>
      </w:pPr>
      <w:r>
        <w:rPr>
          <w:noProof/>
        </w:rPr>
        <w:drawing>
          <wp:inline distT="0" distB="0" distL="0" distR="0" wp14:anchorId="2BAE7379" wp14:editId="1237C03F">
            <wp:extent cx="4295134" cy="454025"/>
            <wp:effectExtent l="0" t="0" r="0" b="3175"/>
            <wp:docPr id="80313255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132558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662020" cy="492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4AE69" w14:textId="22E934A3" w:rsidR="00D721DE" w:rsidRPr="00514ACD" w:rsidRDefault="00514ACD" w:rsidP="00D721DE">
      <w:pPr>
        <w:rPr>
          <w:rFonts w:ascii="宋体" w:eastAsia="宋体" w:hAnsi="宋体"/>
          <w:b/>
          <w:szCs w:val="21"/>
        </w:rPr>
      </w:pPr>
      <w:r w:rsidRPr="00514ACD">
        <w:rPr>
          <w:rFonts w:ascii="宋体" w:eastAsia="宋体" w:hAnsi="宋体" w:hint="eastAsia"/>
          <w:b/>
          <w:szCs w:val="21"/>
        </w:rPr>
        <w:t>六、</w:t>
      </w:r>
      <w:r w:rsidR="00D721DE" w:rsidRPr="00514ACD">
        <w:rPr>
          <w:rFonts w:ascii="宋体" w:eastAsia="宋体" w:hAnsi="宋体" w:hint="eastAsia"/>
          <w:b/>
          <w:szCs w:val="21"/>
        </w:rPr>
        <w:t>中考链接</w:t>
      </w:r>
    </w:p>
    <w:p w14:paraId="61FF8E67" w14:textId="34AC977A" w:rsidR="00D721DE" w:rsidRPr="00960BE9" w:rsidRDefault="00DE05E0" w:rsidP="00D721DE">
      <w:pPr>
        <w:rPr>
          <w:rFonts w:ascii="宋体" w:eastAsia="宋体" w:hAnsi="宋体"/>
          <w:bCs/>
          <w:szCs w:val="21"/>
        </w:rPr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/>
          <w:szCs w:val="21"/>
        </w:rPr>
        <w:t>.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2019</w:t>
      </w:r>
      <w:r>
        <w:rPr>
          <w:rFonts w:ascii="Times New Roman" w:eastAsia="新宋体" w:hAnsi="Times New Roman" w:hint="eastAsia"/>
          <w:szCs w:val="21"/>
        </w:rPr>
        <w:t>•常州）若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eastAsia="新宋体" w:hAnsi="Cambria Math" w:hint="eastAsia"/>
                      <w:szCs w:val="21"/>
                    </w:rPr>
                    <m:t>x=1</m:t>
                  </m:r>
                  <m:r>
                    <w:rPr>
                      <w:rFonts w:ascii="Cambria Math" w:eastAsia="新宋体" w:hAnsi="Cambria Math" w:hint="eastAsia"/>
                      <w:szCs w:val="21"/>
                    </w:rPr>
                    <m:t>，</m:t>
                  </m:r>
                </m:e>
              </m:mr>
              <m:mr>
                <m:e>
                  <m:r>
                    <w:rPr>
                      <w:rFonts w:ascii="Cambria Math" w:eastAsia="新宋体" w:hAnsi="Cambria Math"/>
                      <w:szCs w:val="21"/>
                    </w:rPr>
                    <m:t>y=2</m:t>
                  </m:r>
                </m:e>
              </m:mr>
            </m:m>
          </m:e>
        </m:d>
      </m:oMath>
      <w:r>
        <w:rPr>
          <w:rFonts w:ascii="Times New Roman" w:eastAsia="新宋体" w:hAnsi="Times New Roman" w:hint="eastAsia"/>
          <w:szCs w:val="21"/>
        </w:rPr>
        <w:t>是关于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的二元一次方程</w:t>
      </w:r>
      <w:proofErr w:type="spellStart"/>
      <w:r>
        <w:rPr>
          <w:rFonts w:ascii="Times New Roman" w:eastAsia="新宋体" w:hAnsi="Times New Roman" w:hint="eastAsia"/>
          <w:i/>
          <w:szCs w:val="21"/>
        </w:rPr>
        <w:t>ax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y</w:t>
      </w:r>
      <w:proofErr w:type="spellEnd"/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的解，则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．</w:t>
      </w:r>
    </w:p>
    <w:p w14:paraId="5CE72306" w14:textId="77777777" w:rsidR="00503505" w:rsidRDefault="00503505" w:rsidP="00503505">
      <w:pPr>
        <w:spacing w:line="360" w:lineRule="auto"/>
        <w:ind w:left="273" w:hangingChars="130" w:hanging="273"/>
      </w:pPr>
      <w:r>
        <w:rPr>
          <w:rFonts w:ascii="宋体" w:eastAsia="宋体" w:hAnsi="宋体" w:hint="eastAsia"/>
          <w:bCs/>
          <w:szCs w:val="21"/>
        </w:rPr>
        <w:t>2</w:t>
      </w:r>
      <w:r>
        <w:rPr>
          <w:rFonts w:ascii="宋体" w:eastAsia="宋体" w:hAnsi="宋体"/>
          <w:bCs/>
          <w:szCs w:val="21"/>
        </w:rPr>
        <w:t>.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2023</w:t>
      </w:r>
      <w:r>
        <w:rPr>
          <w:rFonts w:ascii="Times New Roman" w:eastAsia="新宋体" w:hAnsi="Times New Roman" w:hint="eastAsia"/>
          <w:szCs w:val="21"/>
        </w:rPr>
        <w:t>•无锡）下列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组数中，不是二元一次方程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的解的是（　　）</w:t>
      </w:r>
    </w:p>
    <w:p w14:paraId="2A377C44" w14:textId="77777777" w:rsidR="00503505" w:rsidRDefault="00503505" w:rsidP="00503505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eastAsia="新宋体" w:hAnsi="Cambria Math" w:hint="eastAsia"/>
                      <w:szCs w:val="21"/>
                    </w:rPr>
                    <m:t>x=1</m:t>
                  </m:r>
                </m:e>
              </m:mr>
              <m:mr>
                <m:e>
                  <m:r>
                    <w:rPr>
                      <w:rFonts w:ascii="Cambria Math" w:eastAsia="新宋体" w:hAnsi="Cambria Math"/>
                      <w:szCs w:val="21"/>
                    </w:rPr>
                    <m:t>y=2</m:t>
                  </m:r>
                </m:e>
              </m:mr>
            </m:m>
          </m:e>
        </m:d>
      </m:oMath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eastAsia="新宋体" w:hAnsi="Cambria Math" w:hint="eastAsia"/>
                      <w:szCs w:val="21"/>
                    </w:rPr>
                    <m:t>x=2</m:t>
                  </m:r>
                </m:e>
              </m:mr>
              <m:mr>
                <m:e>
                  <m:r>
                    <w:rPr>
                      <w:rFonts w:ascii="Cambria Math" w:eastAsia="新宋体" w:hAnsi="Cambria Math"/>
                      <w:szCs w:val="21"/>
                    </w:rPr>
                    <m:t>y=0</m:t>
                  </m:r>
                </m:e>
              </m:mr>
            </m:m>
          </m:e>
        </m:d>
      </m:oMath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eastAsia="新宋体" w:hAnsi="Cambria Math" w:hint="eastAsia"/>
                      <w:szCs w:val="21"/>
                    </w:rPr>
                    <m:t>x=0.5</m:t>
                  </m:r>
                </m:e>
              </m:mr>
              <m:mr>
                <m:e>
                  <m:r>
                    <w:rPr>
                      <w:rFonts w:ascii="Cambria Math" w:eastAsia="新宋体" w:hAnsi="Cambria Math"/>
                      <w:szCs w:val="21"/>
                    </w:rPr>
                    <m:t>y=3</m:t>
                  </m:r>
                </m:e>
              </m:mr>
            </m:m>
          </m:e>
        </m:d>
      </m:oMath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eastAsia="新宋体" w:hAnsi="Cambria Math" w:hint="eastAsia"/>
                      <w:szCs w:val="21"/>
                    </w:rPr>
                    <m:t>x=</m:t>
                  </m:r>
                  <m:r>
                    <w:rPr>
                      <w:rFonts w:ascii="Cambria Math" w:eastAsia="新宋体" w:hAnsi="Cambria Math" w:hint="eastAsia"/>
                      <w:szCs w:val="21"/>
                    </w:rPr>
                    <m:t>-</m:t>
                  </m:r>
                  <m:r>
                    <w:rPr>
                      <w:rFonts w:ascii="Cambria Math" w:eastAsia="新宋体" w:hAnsi="Cambria Math" w:hint="eastAsia"/>
                      <w:szCs w:val="21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="新宋体" w:hAnsi="Cambria Math"/>
                      <w:szCs w:val="21"/>
                    </w:rPr>
                    <m:t>y=4</m:t>
                  </m:r>
                </m:e>
              </m:mr>
            </m:m>
          </m:e>
        </m:d>
      </m:oMath>
    </w:p>
    <w:p w14:paraId="38D1E014" w14:textId="2DA70370" w:rsidR="00D721DE" w:rsidRDefault="00D721DE" w:rsidP="00D721DE">
      <w:pPr>
        <w:rPr>
          <w:rFonts w:ascii="宋体" w:eastAsia="宋体" w:hAnsi="宋体"/>
          <w:bCs/>
          <w:szCs w:val="21"/>
        </w:rPr>
      </w:pPr>
    </w:p>
    <w:p w14:paraId="5D1252C1" w14:textId="1718069A" w:rsidR="00514ACD" w:rsidRPr="008621E4" w:rsidRDefault="006F01EF" w:rsidP="00D721DE">
      <w:pPr>
        <w:rPr>
          <w:rFonts w:ascii="宋体" w:eastAsia="宋体" w:hAnsi="宋体"/>
          <w:b/>
          <w:szCs w:val="21"/>
        </w:rPr>
      </w:pPr>
      <w:r w:rsidRPr="008621E4">
        <w:rPr>
          <w:rFonts w:ascii="宋体" w:eastAsia="宋体" w:hAnsi="宋体" w:hint="eastAsia"/>
          <w:b/>
          <w:szCs w:val="21"/>
        </w:rPr>
        <w:t>七、</w:t>
      </w:r>
      <w:r w:rsidR="00843F6C" w:rsidRPr="008621E4">
        <w:rPr>
          <w:rFonts w:ascii="宋体" w:eastAsia="宋体" w:hAnsi="宋体" w:hint="eastAsia"/>
          <w:b/>
          <w:szCs w:val="21"/>
        </w:rPr>
        <w:t>课后练习</w:t>
      </w:r>
    </w:p>
    <w:p w14:paraId="49CDDEE3" w14:textId="2F61A625" w:rsidR="005E3171" w:rsidRPr="00960BE9" w:rsidRDefault="006F01EF" w:rsidP="005E3171">
      <w:pPr>
        <w:rPr>
          <w:rFonts w:ascii="宋体" w:eastAsia="宋体" w:hAnsi="宋体"/>
          <w:bCs/>
          <w:szCs w:val="21"/>
        </w:rPr>
      </w:pPr>
      <w:r>
        <w:rPr>
          <w:rFonts w:ascii="宋体" w:eastAsia="宋体" w:hAnsi="宋体" w:hint="eastAsia"/>
          <w:bCs/>
          <w:szCs w:val="21"/>
        </w:rPr>
        <w:t>【</w:t>
      </w:r>
      <w:r w:rsidRPr="00960BE9">
        <w:rPr>
          <w:rFonts w:ascii="宋体" w:eastAsia="宋体" w:hAnsi="宋体" w:hint="eastAsia"/>
          <w:bCs/>
          <w:szCs w:val="21"/>
        </w:rPr>
        <w:t>基础训练</w:t>
      </w:r>
      <w:r>
        <w:rPr>
          <w:rFonts w:ascii="宋体" w:eastAsia="宋体" w:hAnsi="宋体" w:hint="eastAsia"/>
          <w:bCs/>
          <w:szCs w:val="21"/>
        </w:rPr>
        <w:t>】</w:t>
      </w:r>
    </w:p>
    <w:p w14:paraId="26893BA9" w14:textId="0FD02CEE" w:rsidR="005E3171" w:rsidRPr="00960BE9" w:rsidRDefault="00514ACD" w:rsidP="005E3171">
      <w:pPr>
        <w:rPr>
          <w:rFonts w:ascii="宋体" w:eastAsia="宋体" w:hAnsi="宋体"/>
          <w:bCs/>
          <w:szCs w:val="21"/>
          <w:lang w:val="es-ES"/>
        </w:rPr>
      </w:pPr>
      <w:r>
        <w:rPr>
          <w:rFonts w:ascii="宋体" w:eastAsia="宋体" w:hAnsi="宋体" w:hint="eastAsia"/>
          <w:szCs w:val="21"/>
        </w:rPr>
        <w:t>1.</w:t>
      </w:r>
      <w:r w:rsidR="005E3171" w:rsidRPr="00960BE9">
        <w:rPr>
          <w:rFonts w:ascii="宋体" w:eastAsia="宋体" w:hAnsi="宋体" w:hint="eastAsia"/>
          <w:bCs/>
          <w:szCs w:val="21"/>
        </w:rPr>
        <w:t>二元一次方程</w:t>
      </w:r>
      <w:r w:rsidR="005E3171" w:rsidRPr="00960BE9">
        <w:rPr>
          <w:rFonts w:ascii="宋体" w:eastAsia="宋体" w:hAnsi="宋体"/>
          <w:bCs/>
          <w:szCs w:val="21"/>
          <w:lang w:val="es-ES"/>
        </w:rPr>
        <w:t>2x-y=3</w:t>
      </w:r>
      <w:r w:rsidR="005E3171" w:rsidRPr="00960BE9">
        <w:rPr>
          <w:rFonts w:ascii="宋体" w:eastAsia="宋体" w:hAnsi="宋体" w:hint="eastAsia"/>
          <w:bCs/>
          <w:szCs w:val="21"/>
        </w:rPr>
        <w:t>中</w:t>
      </w:r>
      <w:r w:rsidR="005E3171" w:rsidRPr="00960BE9">
        <w:rPr>
          <w:rFonts w:ascii="宋体" w:eastAsia="宋体" w:hAnsi="宋体" w:hint="eastAsia"/>
          <w:bCs/>
          <w:szCs w:val="21"/>
          <w:lang w:val="es-ES"/>
        </w:rPr>
        <w:t>，</w:t>
      </w:r>
      <w:r w:rsidR="005E3171" w:rsidRPr="00960BE9">
        <w:rPr>
          <w:rFonts w:ascii="宋体" w:eastAsia="宋体" w:hAnsi="宋体" w:hint="eastAsia"/>
          <w:bCs/>
          <w:szCs w:val="21"/>
        </w:rPr>
        <w:t>当</w:t>
      </w:r>
      <w:r w:rsidR="005E3171" w:rsidRPr="00960BE9">
        <w:rPr>
          <w:rFonts w:ascii="宋体" w:eastAsia="宋体" w:hAnsi="宋体"/>
          <w:bCs/>
          <w:szCs w:val="21"/>
          <w:lang w:val="es-ES"/>
        </w:rPr>
        <w:t>x=2</w:t>
      </w:r>
      <w:r w:rsidR="005E3171" w:rsidRPr="00960BE9">
        <w:rPr>
          <w:rFonts w:ascii="宋体" w:eastAsia="宋体" w:hAnsi="宋体" w:hint="eastAsia"/>
          <w:bCs/>
          <w:szCs w:val="21"/>
        </w:rPr>
        <w:t>时</w:t>
      </w:r>
      <w:r w:rsidR="005E3171" w:rsidRPr="00960BE9">
        <w:rPr>
          <w:rFonts w:ascii="宋体" w:eastAsia="宋体" w:hAnsi="宋体" w:hint="eastAsia"/>
          <w:bCs/>
          <w:szCs w:val="21"/>
          <w:lang w:val="es-ES"/>
        </w:rPr>
        <w:t>，</w:t>
      </w:r>
      <w:r w:rsidR="005E3171" w:rsidRPr="00960BE9">
        <w:rPr>
          <w:rFonts w:ascii="宋体" w:eastAsia="宋体" w:hAnsi="宋体"/>
          <w:bCs/>
          <w:szCs w:val="21"/>
          <w:lang w:val="es-ES"/>
        </w:rPr>
        <w:t>y=</w:t>
      </w:r>
      <w:r w:rsidR="005E3171" w:rsidRPr="00960BE9">
        <w:rPr>
          <w:rFonts w:ascii="宋体" w:eastAsia="宋体" w:hAnsi="宋体"/>
          <w:bCs/>
          <w:szCs w:val="21"/>
          <w:u w:val="single"/>
          <w:lang w:val="es-ES"/>
        </w:rPr>
        <w:t xml:space="preserve">       </w:t>
      </w:r>
      <w:r w:rsidR="005E3171" w:rsidRPr="00960BE9">
        <w:rPr>
          <w:rFonts w:ascii="宋体" w:eastAsia="宋体" w:hAnsi="宋体" w:hint="eastAsia"/>
          <w:bCs/>
          <w:szCs w:val="21"/>
          <w:u w:val="single"/>
          <w:lang w:val="es-ES"/>
        </w:rPr>
        <w:t xml:space="preserve">  </w:t>
      </w:r>
      <w:r w:rsidR="005E3171" w:rsidRPr="00960BE9">
        <w:rPr>
          <w:rFonts w:ascii="宋体" w:eastAsia="宋体" w:hAnsi="宋体" w:hint="eastAsia"/>
          <w:bCs/>
          <w:szCs w:val="21"/>
          <w:lang w:val="es-ES"/>
        </w:rPr>
        <w:t>；</w:t>
      </w:r>
    </w:p>
    <w:p w14:paraId="067294F4" w14:textId="17C4EEBA" w:rsidR="00DC11DA" w:rsidRPr="00960BE9" w:rsidRDefault="00514ACD" w:rsidP="00DC11DA">
      <w:pPr>
        <w:spacing w:line="440" w:lineRule="exact"/>
        <w:rPr>
          <w:rFonts w:ascii="宋体" w:eastAsia="宋体" w:hAnsi="宋体"/>
          <w:bCs/>
          <w:szCs w:val="21"/>
        </w:rPr>
      </w:pPr>
      <w:r>
        <w:rPr>
          <w:rFonts w:ascii="宋体" w:eastAsia="宋体" w:hAnsi="宋体" w:hint="eastAsia"/>
          <w:szCs w:val="21"/>
          <w:lang w:val="es-ES"/>
        </w:rPr>
        <w:t>2</w:t>
      </w:r>
      <w:r>
        <w:rPr>
          <w:rFonts w:ascii="宋体" w:eastAsia="宋体" w:hAnsi="宋体"/>
          <w:szCs w:val="21"/>
          <w:lang w:val="es-ES"/>
        </w:rPr>
        <w:t>.</w:t>
      </w:r>
      <w:r w:rsidR="00DC11DA" w:rsidRPr="00960BE9">
        <w:rPr>
          <w:rFonts w:ascii="宋体" w:eastAsia="宋体" w:hAnsi="宋体" w:hint="eastAsia"/>
          <w:bCs/>
          <w:szCs w:val="21"/>
        </w:rPr>
        <w:t>方程</w:t>
      </w:r>
      <w:r w:rsidR="00DC11DA" w:rsidRPr="00960BE9">
        <w:rPr>
          <w:rFonts w:ascii="宋体" w:eastAsia="宋体" w:hAnsi="宋体" w:hint="eastAsia"/>
          <w:bCs/>
          <w:noProof/>
          <w:szCs w:val="21"/>
        </w:rPr>
        <w:drawing>
          <wp:inline distT="0" distB="0" distL="0" distR="0" wp14:anchorId="1C66B371" wp14:editId="1DE0D841">
            <wp:extent cx="13335" cy="13335"/>
            <wp:effectExtent l="0" t="0" r="0" b="0"/>
            <wp:docPr id="15106908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" cy="1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11DA" w:rsidRPr="00960BE9">
        <w:rPr>
          <w:rFonts w:ascii="宋体" w:eastAsia="宋体" w:hAnsi="宋体"/>
          <w:bCs/>
          <w:noProof/>
          <w:position w:val="-10"/>
          <w:szCs w:val="21"/>
        </w:rPr>
        <w:drawing>
          <wp:inline distT="0" distB="0" distL="0" distR="0" wp14:anchorId="2AFEA7A8" wp14:editId="3088349A">
            <wp:extent cx="760730" cy="200025"/>
            <wp:effectExtent l="0" t="0" r="1270" b="9525"/>
            <wp:docPr id="837797377" name="图片 17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11DA" w:rsidRPr="00960BE9">
        <w:rPr>
          <w:rFonts w:ascii="宋体" w:eastAsia="宋体" w:hAnsi="宋体" w:hint="eastAsia"/>
          <w:bCs/>
          <w:szCs w:val="21"/>
        </w:rPr>
        <w:t>的非正整数解有</w:t>
      </w:r>
      <w:r w:rsidR="00DC11DA" w:rsidRPr="00960BE9">
        <w:rPr>
          <w:rFonts w:ascii="宋体" w:eastAsia="宋体" w:hAnsi="宋体" w:hint="eastAsia"/>
          <w:bCs/>
          <w:szCs w:val="21"/>
          <w:u w:val="single"/>
        </w:rPr>
        <w:t xml:space="preserve">     </w:t>
      </w:r>
      <w:r w:rsidR="00DC11DA" w:rsidRPr="00960BE9">
        <w:rPr>
          <w:rFonts w:ascii="宋体" w:eastAsia="宋体" w:hAnsi="宋体" w:hint="eastAsia"/>
          <w:bCs/>
          <w:szCs w:val="21"/>
        </w:rPr>
        <w:t>组，分别为</w:t>
      </w:r>
      <w:r w:rsidR="00DC11DA" w:rsidRPr="00960BE9">
        <w:rPr>
          <w:rFonts w:ascii="宋体" w:eastAsia="宋体" w:hAnsi="宋体" w:hint="eastAsia"/>
          <w:bCs/>
          <w:szCs w:val="21"/>
          <w:u w:val="single"/>
        </w:rPr>
        <w:t xml:space="preserve">                         </w:t>
      </w:r>
      <w:r w:rsidR="00DC11DA" w:rsidRPr="00960BE9">
        <w:rPr>
          <w:rFonts w:ascii="宋体" w:eastAsia="宋体" w:hAnsi="宋体" w:hint="eastAsia"/>
          <w:bCs/>
          <w:szCs w:val="21"/>
        </w:rPr>
        <w:t>。</w:t>
      </w:r>
    </w:p>
    <w:p w14:paraId="6DE81F0D" w14:textId="0FB7C625" w:rsidR="00355E78" w:rsidRPr="00960BE9" w:rsidRDefault="00514ACD" w:rsidP="00355E78">
      <w:pPr>
        <w:widowControl/>
        <w:jc w:val="left"/>
        <w:rPr>
          <w:rFonts w:ascii="宋体" w:eastAsia="宋体" w:hAnsi="宋体"/>
          <w:bCs/>
          <w:kern w:val="0"/>
          <w:szCs w:val="21"/>
          <w:u w:val="single"/>
        </w:rPr>
      </w:pPr>
      <w:r>
        <w:rPr>
          <w:rFonts w:ascii="宋体" w:eastAsia="宋体" w:hAnsi="宋体"/>
          <w:bCs/>
          <w:szCs w:val="21"/>
        </w:rPr>
        <w:t>3.</w:t>
      </w:r>
      <w:r w:rsidR="00355E78" w:rsidRPr="00960BE9">
        <w:rPr>
          <w:rFonts w:ascii="宋体" w:eastAsia="宋体" w:hAnsi="宋体" w:hint="eastAsia"/>
          <w:bCs/>
          <w:szCs w:val="21"/>
        </w:rPr>
        <w:t xml:space="preserve">把二元一次方程　</w:t>
      </w:r>
      <w:r w:rsidR="00355E78" w:rsidRPr="00960BE9">
        <w:rPr>
          <w:rFonts w:ascii="宋体" w:eastAsia="宋体" w:hAnsi="宋体"/>
          <w:bCs/>
          <w:noProof/>
          <w:position w:val="-10"/>
          <w:szCs w:val="21"/>
        </w:rPr>
        <w:drawing>
          <wp:inline distT="0" distB="0" distL="0" distR="0" wp14:anchorId="08883F11" wp14:editId="13629172">
            <wp:extent cx="647700" cy="193675"/>
            <wp:effectExtent l="0" t="0" r="0" b="0"/>
            <wp:docPr id="1141085027" name="图片 15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5E78" w:rsidRPr="00960BE9">
        <w:rPr>
          <w:rFonts w:ascii="宋体" w:eastAsia="宋体" w:hAnsi="宋体" w:hint="eastAsia"/>
          <w:bCs/>
          <w:szCs w:val="21"/>
        </w:rPr>
        <w:t xml:space="preserve"> 写成用含</w:t>
      </w:r>
      <w:r w:rsidR="00355E78" w:rsidRPr="00960BE9">
        <w:rPr>
          <w:rFonts w:ascii="宋体" w:eastAsia="宋体" w:hAnsi="宋体"/>
          <w:bCs/>
          <w:i/>
          <w:iCs/>
          <w:szCs w:val="21"/>
        </w:rPr>
        <w:t>x</w:t>
      </w:r>
      <w:r w:rsidR="00355E78" w:rsidRPr="00960BE9">
        <w:rPr>
          <w:rFonts w:ascii="宋体" w:eastAsia="宋体" w:hAnsi="宋体" w:hint="eastAsia"/>
          <w:bCs/>
          <w:szCs w:val="21"/>
        </w:rPr>
        <w:t>的代数式表示</w:t>
      </w:r>
      <w:r w:rsidR="00355E78" w:rsidRPr="00960BE9">
        <w:rPr>
          <w:rFonts w:ascii="宋体" w:eastAsia="宋体" w:hAnsi="宋体"/>
          <w:bCs/>
          <w:i/>
          <w:iCs/>
          <w:szCs w:val="21"/>
        </w:rPr>
        <w:t>y</w:t>
      </w:r>
      <w:r w:rsidR="00355E78" w:rsidRPr="00960BE9">
        <w:rPr>
          <w:rFonts w:ascii="宋体" w:eastAsia="宋体" w:hAnsi="宋体" w:hint="eastAsia"/>
          <w:bCs/>
          <w:szCs w:val="21"/>
        </w:rPr>
        <w:t>的形式是</w:t>
      </w:r>
      <w:r w:rsidR="00355E78" w:rsidRPr="00960BE9">
        <w:rPr>
          <w:rFonts w:ascii="宋体" w:eastAsia="宋体" w:hAnsi="宋体" w:hint="eastAsia"/>
          <w:bCs/>
          <w:szCs w:val="21"/>
          <w:u w:val="single"/>
        </w:rPr>
        <w:t xml:space="preserve">        </w:t>
      </w:r>
    </w:p>
    <w:p w14:paraId="35B9D590" w14:textId="2E46E314" w:rsidR="00960BE9" w:rsidRPr="006F01EF" w:rsidRDefault="00960BE9" w:rsidP="006F01EF">
      <w:pPr>
        <w:pStyle w:val="aa"/>
        <w:spacing w:before="0" w:beforeAutospacing="0" w:after="0" w:afterAutospacing="0"/>
        <w:ind w:left="210" w:hanging="210"/>
        <w:rPr>
          <w:rFonts w:cstheme="minorBidi"/>
          <w:bCs/>
          <w:kern w:val="2"/>
          <w:sz w:val="21"/>
          <w:szCs w:val="21"/>
        </w:rPr>
      </w:pPr>
      <w:r w:rsidRPr="006F01EF">
        <w:rPr>
          <w:rFonts w:cstheme="minorBidi"/>
          <w:bCs/>
          <w:kern w:val="2"/>
          <w:sz w:val="21"/>
          <w:szCs w:val="21"/>
        </w:rPr>
        <w:t>4</w:t>
      </w:r>
      <w:r w:rsidRPr="006F01EF">
        <w:rPr>
          <w:rFonts w:cstheme="minorBidi" w:hint="eastAsia"/>
          <w:bCs/>
          <w:kern w:val="2"/>
          <w:sz w:val="21"/>
          <w:szCs w:val="21"/>
        </w:rPr>
        <w:t>．下列各组数，既是方程</w:t>
      </w:r>
      <w:r w:rsidRPr="006F01EF">
        <w:rPr>
          <w:rFonts w:cstheme="minorBidi"/>
          <w:bCs/>
          <w:kern w:val="2"/>
          <w:sz w:val="21"/>
          <w:szCs w:val="21"/>
        </w:rPr>
        <w:t>2x</w:t>
      </w:r>
      <w:r w:rsidRPr="006F01EF">
        <w:rPr>
          <w:rFonts w:cstheme="minorBidi" w:hint="eastAsia"/>
          <w:bCs/>
          <w:kern w:val="2"/>
          <w:sz w:val="21"/>
          <w:szCs w:val="21"/>
        </w:rPr>
        <w:t>－</w:t>
      </w:r>
      <w:r w:rsidRPr="006F01EF">
        <w:rPr>
          <w:rFonts w:cstheme="minorBidi"/>
          <w:bCs/>
          <w:kern w:val="2"/>
          <w:sz w:val="21"/>
          <w:szCs w:val="21"/>
        </w:rPr>
        <w:t>y</w:t>
      </w:r>
      <w:r w:rsidRPr="006F01EF">
        <w:rPr>
          <w:rFonts w:cstheme="minorBidi" w:hint="eastAsia"/>
          <w:bCs/>
          <w:kern w:val="2"/>
          <w:sz w:val="21"/>
          <w:szCs w:val="21"/>
        </w:rPr>
        <w:t>＝</w:t>
      </w:r>
      <w:r w:rsidRPr="006F01EF">
        <w:rPr>
          <w:rFonts w:cstheme="minorBidi"/>
          <w:bCs/>
          <w:kern w:val="2"/>
          <w:sz w:val="21"/>
          <w:szCs w:val="21"/>
        </w:rPr>
        <w:t>3</w:t>
      </w:r>
      <w:r w:rsidRPr="006F01EF">
        <w:rPr>
          <w:rFonts w:cstheme="minorBidi" w:hint="eastAsia"/>
          <w:bCs/>
          <w:kern w:val="2"/>
          <w:sz w:val="21"/>
          <w:szCs w:val="21"/>
        </w:rPr>
        <w:t>的解，同时又</w:t>
      </w:r>
      <w:r w:rsidRPr="006F01EF">
        <w:rPr>
          <w:rFonts w:cstheme="minorBidi" w:hint="eastAsia"/>
          <w:bCs/>
          <w:noProof/>
          <w:kern w:val="2"/>
          <w:sz w:val="21"/>
          <w:szCs w:val="21"/>
        </w:rPr>
        <w:drawing>
          <wp:inline distT="0" distB="0" distL="0" distR="0" wp14:anchorId="1C81AC40" wp14:editId="1BD3FABD">
            <wp:extent cx="6985" cy="13335"/>
            <wp:effectExtent l="0" t="0" r="0" b="0"/>
            <wp:docPr id="984011106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1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01EF">
        <w:rPr>
          <w:rFonts w:cstheme="minorBidi" w:hint="eastAsia"/>
          <w:bCs/>
          <w:kern w:val="2"/>
          <w:sz w:val="21"/>
          <w:szCs w:val="21"/>
        </w:rPr>
        <w:t>是方程</w:t>
      </w:r>
      <w:r w:rsidRPr="006F01EF">
        <w:rPr>
          <w:rFonts w:cstheme="minorBidi"/>
          <w:bCs/>
          <w:kern w:val="2"/>
          <w:sz w:val="21"/>
          <w:szCs w:val="21"/>
        </w:rPr>
        <w:t>3x+4y</w:t>
      </w:r>
      <w:r w:rsidRPr="006F01EF">
        <w:rPr>
          <w:rFonts w:cstheme="minorBidi" w:hint="eastAsia"/>
          <w:bCs/>
          <w:kern w:val="2"/>
          <w:sz w:val="21"/>
          <w:szCs w:val="21"/>
        </w:rPr>
        <w:t>＝</w:t>
      </w:r>
      <w:r w:rsidRPr="006F01EF">
        <w:rPr>
          <w:rFonts w:cstheme="minorBidi"/>
          <w:bCs/>
          <w:kern w:val="2"/>
          <w:sz w:val="21"/>
          <w:szCs w:val="21"/>
        </w:rPr>
        <w:t>10</w:t>
      </w:r>
      <w:r w:rsidRPr="006F01EF">
        <w:rPr>
          <w:rFonts w:cstheme="minorBidi" w:hint="eastAsia"/>
          <w:bCs/>
          <w:kern w:val="2"/>
          <w:sz w:val="21"/>
          <w:szCs w:val="21"/>
        </w:rPr>
        <w:t>的解的是</w:t>
      </w:r>
      <w:r w:rsidRPr="006F01EF">
        <w:rPr>
          <w:rFonts w:cstheme="minorBidi"/>
          <w:bCs/>
          <w:kern w:val="2"/>
          <w:sz w:val="21"/>
          <w:szCs w:val="21"/>
        </w:rPr>
        <w:t>(       )</w:t>
      </w:r>
    </w:p>
    <w:p w14:paraId="5DA4CD43" w14:textId="08E0AFF4" w:rsidR="00960BE9" w:rsidRPr="00960BE9" w:rsidRDefault="00960BE9" w:rsidP="00960BE9">
      <w:pPr>
        <w:tabs>
          <w:tab w:val="left" w:pos="1020"/>
        </w:tabs>
        <w:spacing w:line="264" w:lineRule="auto"/>
        <w:ind w:firstLineChars="100" w:firstLine="210"/>
        <w:rPr>
          <w:rFonts w:ascii="宋体" w:eastAsia="宋体" w:hAnsi="宋体"/>
          <w:szCs w:val="21"/>
        </w:rPr>
      </w:pPr>
      <w:r w:rsidRPr="00960BE9">
        <w:rPr>
          <w:rFonts w:ascii="宋体" w:eastAsia="宋体" w:hAnsi="宋体"/>
          <w:szCs w:val="21"/>
        </w:rPr>
        <w:t>A</w:t>
      </w:r>
      <w:r w:rsidRPr="00960BE9">
        <w:rPr>
          <w:rFonts w:ascii="宋体" w:eastAsia="宋体" w:hAnsi="宋体" w:hint="eastAsia"/>
          <w:szCs w:val="21"/>
        </w:rPr>
        <w:t>．</w:t>
      </w:r>
      <w:r w:rsidRPr="00960BE9">
        <w:rPr>
          <w:rFonts w:ascii="宋体" w:eastAsia="宋体" w:hAnsi="宋体"/>
          <w:szCs w:val="21"/>
        </w:rPr>
        <w:fldChar w:fldCharType="begin"/>
      </w:r>
      <w:r w:rsidRPr="00960BE9">
        <w:rPr>
          <w:rFonts w:ascii="宋体" w:eastAsia="宋体" w:hAnsi="宋体"/>
          <w:szCs w:val="21"/>
        </w:rPr>
        <w:instrText xml:space="preserve"> </w:instrText>
      </w:r>
      <w:r w:rsidRPr="00960BE9">
        <w:rPr>
          <w:rFonts w:ascii="宋体" w:eastAsia="宋体" w:hAnsi="宋体"/>
          <w:i/>
          <w:szCs w:val="21"/>
        </w:rPr>
        <w:instrText>eq</w:instrText>
      </w:r>
      <w:r w:rsidRPr="00960BE9">
        <w:rPr>
          <w:rFonts w:ascii="宋体" w:eastAsia="宋体" w:hAnsi="宋体"/>
          <w:szCs w:val="21"/>
        </w:rPr>
        <w:instrText xml:space="preserve"> \</w:instrText>
      </w:r>
      <w:r w:rsidRPr="00960BE9">
        <w:rPr>
          <w:rFonts w:ascii="宋体" w:eastAsia="宋体" w:hAnsi="宋体"/>
          <w:i/>
          <w:szCs w:val="21"/>
        </w:rPr>
        <w:instrText>b</w:instrText>
      </w:r>
      <w:r w:rsidRPr="00960BE9">
        <w:rPr>
          <w:rFonts w:ascii="宋体" w:eastAsia="宋体" w:hAnsi="宋体"/>
          <w:szCs w:val="21"/>
        </w:rPr>
        <w:instrText>\</w:instrText>
      </w:r>
      <w:r w:rsidRPr="00960BE9">
        <w:rPr>
          <w:rFonts w:ascii="宋体" w:eastAsia="宋体" w:hAnsi="宋体"/>
          <w:i/>
          <w:szCs w:val="21"/>
        </w:rPr>
        <w:instrText>lc</w:instrText>
      </w:r>
      <w:r w:rsidRPr="00960BE9">
        <w:rPr>
          <w:rFonts w:ascii="宋体" w:eastAsia="宋体" w:hAnsi="宋体"/>
          <w:szCs w:val="21"/>
        </w:rPr>
        <w:instrText>\{(\</w:instrText>
      </w:r>
      <w:r w:rsidRPr="00960BE9">
        <w:rPr>
          <w:rFonts w:ascii="宋体" w:eastAsia="宋体" w:hAnsi="宋体"/>
          <w:i/>
          <w:szCs w:val="21"/>
        </w:rPr>
        <w:instrText>a</w:instrText>
      </w:r>
      <w:r w:rsidRPr="00960BE9">
        <w:rPr>
          <w:rFonts w:ascii="宋体" w:eastAsia="宋体" w:hAnsi="宋体"/>
          <w:szCs w:val="21"/>
        </w:rPr>
        <w:instrText>\</w:instrText>
      </w:r>
      <w:r w:rsidRPr="00960BE9">
        <w:rPr>
          <w:rFonts w:ascii="宋体" w:eastAsia="宋体" w:hAnsi="宋体"/>
          <w:i/>
          <w:szCs w:val="21"/>
        </w:rPr>
        <w:instrText>v</w:instrText>
      </w:r>
      <w:r w:rsidRPr="00960BE9">
        <w:rPr>
          <w:rFonts w:ascii="宋体" w:eastAsia="宋体" w:hAnsi="宋体"/>
          <w:szCs w:val="21"/>
        </w:rPr>
        <w:instrText>s3\</w:instrText>
      </w:r>
      <w:r w:rsidRPr="00960BE9">
        <w:rPr>
          <w:rFonts w:ascii="宋体" w:eastAsia="宋体" w:hAnsi="宋体"/>
          <w:i/>
          <w:szCs w:val="21"/>
        </w:rPr>
        <w:instrText>al</w:instrText>
      </w:r>
      <w:r w:rsidRPr="00960BE9">
        <w:rPr>
          <w:rFonts w:ascii="宋体" w:eastAsia="宋体" w:hAnsi="宋体"/>
          <w:szCs w:val="21"/>
        </w:rPr>
        <w:instrText>(</w:instrText>
      </w:r>
      <w:r w:rsidRPr="00960BE9">
        <w:rPr>
          <w:rFonts w:ascii="宋体" w:eastAsia="宋体" w:hAnsi="宋体"/>
          <w:i/>
          <w:iCs/>
          <w:szCs w:val="21"/>
        </w:rPr>
        <w:instrText>x</w:instrText>
      </w:r>
      <w:r w:rsidRPr="00960BE9">
        <w:rPr>
          <w:rFonts w:ascii="宋体" w:eastAsia="宋体" w:hAnsi="宋体" w:hint="eastAsia"/>
          <w:szCs w:val="21"/>
        </w:rPr>
        <w:instrText>＝</w:instrText>
      </w:r>
      <w:r w:rsidRPr="00960BE9">
        <w:rPr>
          <w:rFonts w:ascii="宋体" w:eastAsia="宋体" w:hAnsi="宋体"/>
          <w:szCs w:val="21"/>
        </w:rPr>
        <w:instrText>1</w:instrText>
      </w:r>
      <w:r w:rsidRPr="00960BE9">
        <w:rPr>
          <w:rFonts w:ascii="宋体" w:eastAsia="宋体" w:hAnsi="宋体" w:hint="eastAsia"/>
          <w:szCs w:val="21"/>
        </w:rPr>
        <w:instrText>，</w:instrText>
      </w:r>
      <w:r w:rsidRPr="00960BE9">
        <w:rPr>
          <w:rFonts w:ascii="宋体" w:eastAsia="宋体" w:hAnsi="宋体"/>
          <w:szCs w:val="21"/>
        </w:rPr>
        <w:instrText>,</w:instrText>
      </w:r>
      <w:r w:rsidRPr="00960BE9">
        <w:rPr>
          <w:rFonts w:ascii="宋体" w:eastAsia="宋体" w:hAnsi="宋体"/>
          <w:i/>
          <w:iCs/>
          <w:szCs w:val="21"/>
        </w:rPr>
        <w:instrText>y</w:instrText>
      </w:r>
      <w:r w:rsidRPr="00960BE9">
        <w:rPr>
          <w:rFonts w:ascii="宋体" w:eastAsia="宋体" w:hAnsi="宋体" w:hint="eastAsia"/>
          <w:szCs w:val="21"/>
        </w:rPr>
        <w:instrText>＝－</w:instrText>
      </w:r>
      <w:r w:rsidRPr="00960BE9">
        <w:rPr>
          <w:rFonts w:ascii="宋体" w:eastAsia="宋体" w:hAnsi="宋体"/>
          <w:szCs w:val="21"/>
        </w:rPr>
        <w:instrText>1</w:instrText>
      </w:r>
      <w:r w:rsidRPr="00960BE9">
        <w:rPr>
          <w:rFonts w:ascii="宋体" w:eastAsia="宋体" w:hAnsi="宋体" w:hint="eastAsia"/>
          <w:szCs w:val="21"/>
        </w:rPr>
        <w:instrText>．</w:instrText>
      </w:r>
      <w:r w:rsidRPr="00960BE9">
        <w:rPr>
          <w:rFonts w:ascii="宋体" w:eastAsia="宋体" w:hAnsi="宋体"/>
          <w:szCs w:val="21"/>
        </w:rPr>
        <w:instrText>))</w:instrText>
      </w:r>
      <w:r w:rsidRPr="00960BE9">
        <w:rPr>
          <w:rFonts w:ascii="宋体" w:eastAsia="宋体" w:hAnsi="宋体"/>
          <w:szCs w:val="21"/>
        </w:rPr>
        <w:fldChar w:fldCharType="end"/>
      </w:r>
      <w:r w:rsidRPr="00960BE9">
        <w:rPr>
          <w:rFonts w:ascii="宋体" w:eastAsia="宋体" w:hAnsi="宋体"/>
          <w:szCs w:val="21"/>
        </w:rPr>
        <w:tab/>
        <w:t xml:space="preserve">  </w:t>
      </w:r>
      <w:r w:rsidR="00514ACD">
        <w:rPr>
          <w:rFonts w:ascii="宋体" w:eastAsia="宋体" w:hAnsi="宋体"/>
          <w:szCs w:val="21"/>
        </w:rPr>
        <w:t xml:space="preserve"> </w:t>
      </w:r>
      <w:r w:rsidRPr="00960BE9">
        <w:rPr>
          <w:rFonts w:ascii="宋体" w:eastAsia="宋体" w:hAnsi="宋体"/>
          <w:szCs w:val="21"/>
        </w:rPr>
        <w:t xml:space="preserve"> B</w:t>
      </w:r>
      <w:r w:rsidRPr="00960BE9">
        <w:rPr>
          <w:rFonts w:ascii="宋体" w:eastAsia="宋体" w:hAnsi="宋体" w:hint="eastAsia"/>
          <w:szCs w:val="21"/>
        </w:rPr>
        <w:t>．</w:t>
      </w:r>
      <w:r w:rsidRPr="00960BE9">
        <w:rPr>
          <w:rFonts w:ascii="宋体" w:eastAsia="宋体" w:hAnsi="宋体"/>
          <w:szCs w:val="21"/>
        </w:rPr>
        <w:fldChar w:fldCharType="begin"/>
      </w:r>
      <w:r w:rsidRPr="00960BE9">
        <w:rPr>
          <w:rFonts w:ascii="宋体" w:eastAsia="宋体" w:hAnsi="宋体"/>
          <w:szCs w:val="21"/>
        </w:rPr>
        <w:instrText xml:space="preserve"> </w:instrText>
      </w:r>
      <w:r w:rsidRPr="00960BE9">
        <w:rPr>
          <w:rFonts w:ascii="宋体" w:eastAsia="宋体" w:hAnsi="宋体"/>
          <w:i/>
          <w:szCs w:val="21"/>
        </w:rPr>
        <w:instrText>eq</w:instrText>
      </w:r>
      <w:r w:rsidRPr="00960BE9">
        <w:rPr>
          <w:rFonts w:ascii="宋体" w:eastAsia="宋体" w:hAnsi="宋体"/>
          <w:szCs w:val="21"/>
        </w:rPr>
        <w:instrText xml:space="preserve"> \</w:instrText>
      </w:r>
      <w:r w:rsidRPr="00960BE9">
        <w:rPr>
          <w:rFonts w:ascii="宋体" w:eastAsia="宋体" w:hAnsi="宋体"/>
          <w:i/>
          <w:szCs w:val="21"/>
        </w:rPr>
        <w:instrText>b</w:instrText>
      </w:r>
      <w:r w:rsidRPr="00960BE9">
        <w:rPr>
          <w:rFonts w:ascii="宋体" w:eastAsia="宋体" w:hAnsi="宋体"/>
          <w:szCs w:val="21"/>
        </w:rPr>
        <w:instrText>\</w:instrText>
      </w:r>
      <w:r w:rsidRPr="00960BE9">
        <w:rPr>
          <w:rFonts w:ascii="宋体" w:eastAsia="宋体" w:hAnsi="宋体"/>
          <w:i/>
          <w:szCs w:val="21"/>
        </w:rPr>
        <w:instrText>lc</w:instrText>
      </w:r>
      <w:r w:rsidRPr="00960BE9">
        <w:rPr>
          <w:rFonts w:ascii="宋体" w:eastAsia="宋体" w:hAnsi="宋体"/>
          <w:szCs w:val="21"/>
        </w:rPr>
        <w:instrText>\{(\</w:instrText>
      </w:r>
      <w:r w:rsidRPr="00960BE9">
        <w:rPr>
          <w:rFonts w:ascii="宋体" w:eastAsia="宋体" w:hAnsi="宋体"/>
          <w:i/>
          <w:szCs w:val="21"/>
        </w:rPr>
        <w:instrText>a</w:instrText>
      </w:r>
      <w:r w:rsidRPr="00960BE9">
        <w:rPr>
          <w:rFonts w:ascii="宋体" w:eastAsia="宋体" w:hAnsi="宋体"/>
          <w:szCs w:val="21"/>
        </w:rPr>
        <w:instrText>\</w:instrText>
      </w:r>
      <w:r w:rsidRPr="00960BE9">
        <w:rPr>
          <w:rFonts w:ascii="宋体" w:eastAsia="宋体" w:hAnsi="宋体"/>
          <w:i/>
          <w:szCs w:val="21"/>
        </w:rPr>
        <w:instrText>v</w:instrText>
      </w:r>
      <w:r w:rsidRPr="00960BE9">
        <w:rPr>
          <w:rFonts w:ascii="宋体" w:eastAsia="宋体" w:hAnsi="宋体"/>
          <w:szCs w:val="21"/>
        </w:rPr>
        <w:instrText>s3\</w:instrText>
      </w:r>
      <w:r w:rsidRPr="00960BE9">
        <w:rPr>
          <w:rFonts w:ascii="宋体" w:eastAsia="宋体" w:hAnsi="宋体"/>
          <w:i/>
          <w:szCs w:val="21"/>
        </w:rPr>
        <w:instrText>al</w:instrText>
      </w:r>
      <w:r w:rsidRPr="00960BE9">
        <w:rPr>
          <w:rFonts w:ascii="宋体" w:eastAsia="宋体" w:hAnsi="宋体"/>
          <w:szCs w:val="21"/>
        </w:rPr>
        <w:instrText>(</w:instrText>
      </w:r>
      <w:r w:rsidRPr="00960BE9">
        <w:rPr>
          <w:rFonts w:ascii="宋体" w:eastAsia="宋体" w:hAnsi="宋体"/>
          <w:i/>
          <w:iCs/>
          <w:szCs w:val="21"/>
        </w:rPr>
        <w:instrText>x</w:instrText>
      </w:r>
      <w:r w:rsidRPr="00960BE9">
        <w:rPr>
          <w:rFonts w:ascii="宋体" w:eastAsia="宋体" w:hAnsi="宋体" w:hint="eastAsia"/>
          <w:szCs w:val="21"/>
        </w:rPr>
        <w:instrText>＝</w:instrText>
      </w:r>
      <w:r w:rsidRPr="00960BE9">
        <w:rPr>
          <w:rFonts w:ascii="宋体" w:eastAsia="宋体" w:hAnsi="宋体"/>
          <w:szCs w:val="21"/>
        </w:rPr>
        <w:instrText>2</w:instrText>
      </w:r>
      <w:r w:rsidRPr="00960BE9">
        <w:rPr>
          <w:rFonts w:ascii="宋体" w:eastAsia="宋体" w:hAnsi="宋体" w:hint="eastAsia"/>
          <w:szCs w:val="21"/>
        </w:rPr>
        <w:instrText>，</w:instrText>
      </w:r>
      <w:r w:rsidRPr="00960BE9">
        <w:rPr>
          <w:rFonts w:ascii="宋体" w:eastAsia="宋体" w:hAnsi="宋体"/>
          <w:szCs w:val="21"/>
        </w:rPr>
        <w:instrText>,</w:instrText>
      </w:r>
      <w:r w:rsidRPr="00960BE9">
        <w:rPr>
          <w:rFonts w:ascii="宋体" w:eastAsia="宋体" w:hAnsi="宋体"/>
          <w:i/>
          <w:iCs/>
          <w:szCs w:val="21"/>
        </w:rPr>
        <w:instrText>y</w:instrText>
      </w:r>
      <w:r w:rsidRPr="00960BE9">
        <w:rPr>
          <w:rFonts w:ascii="宋体" w:eastAsia="宋体" w:hAnsi="宋体" w:hint="eastAsia"/>
          <w:szCs w:val="21"/>
        </w:rPr>
        <w:instrText>＝</w:instrText>
      </w:r>
      <w:r w:rsidRPr="00960BE9">
        <w:rPr>
          <w:rFonts w:ascii="宋体" w:eastAsia="宋体" w:hAnsi="宋体"/>
          <w:szCs w:val="21"/>
        </w:rPr>
        <w:instrText>1</w:instrText>
      </w:r>
      <w:r w:rsidRPr="00960BE9">
        <w:rPr>
          <w:rFonts w:ascii="宋体" w:eastAsia="宋体" w:hAnsi="宋体" w:hint="eastAsia"/>
          <w:szCs w:val="21"/>
        </w:rPr>
        <w:instrText>．</w:instrText>
      </w:r>
      <w:r w:rsidRPr="00960BE9">
        <w:rPr>
          <w:rFonts w:ascii="宋体" w:eastAsia="宋体" w:hAnsi="宋体"/>
          <w:szCs w:val="21"/>
        </w:rPr>
        <w:instrText>))</w:instrText>
      </w:r>
      <w:r w:rsidRPr="00960BE9">
        <w:rPr>
          <w:rFonts w:ascii="宋体" w:eastAsia="宋体" w:hAnsi="宋体"/>
          <w:szCs w:val="21"/>
        </w:rPr>
        <w:fldChar w:fldCharType="end"/>
      </w:r>
      <w:r w:rsidRPr="00960BE9">
        <w:rPr>
          <w:rFonts w:ascii="宋体" w:eastAsia="宋体" w:hAnsi="宋体"/>
          <w:szCs w:val="21"/>
        </w:rPr>
        <w:t xml:space="preserve"> </w:t>
      </w:r>
      <w:r w:rsidR="006F01EF">
        <w:rPr>
          <w:rFonts w:ascii="宋体" w:eastAsia="宋体" w:hAnsi="宋体"/>
          <w:szCs w:val="21"/>
        </w:rPr>
        <w:t xml:space="preserve">         </w:t>
      </w:r>
      <w:r w:rsidRPr="00960BE9">
        <w:rPr>
          <w:rFonts w:ascii="宋体" w:eastAsia="宋体" w:hAnsi="宋体"/>
          <w:szCs w:val="21"/>
        </w:rPr>
        <w:t>C</w:t>
      </w:r>
      <w:r w:rsidRPr="00960BE9">
        <w:rPr>
          <w:rFonts w:ascii="宋体" w:eastAsia="宋体" w:hAnsi="宋体" w:hint="eastAsia"/>
          <w:szCs w:val="21"/>
        </w:rPr>
        <w:t>．</w:t>
      </w:r>
      <w:r w:rsidRPr="00960BE9">
        <w:rPr>
          <w:rFonts w:ascii="宋体" w:eastAsia="宋体" w:hAnsi="宋体"/>
          <w:szCs w:val="21"/>
        </w:rPr>
        <w:fldChar w:fldCharType="begin"/>
      </w:r>
      <w:r w:rsidRPr="00960BE9">
        <w:rPr>
          <w:rFonts w:ascii="宋体" w:eastAsia="宋体" w:hAnsi="宋体"/>
          <w:szCs w:val="21"/>
        </w:rPr>
        <w:instrText xml:space="preserve"> </w:instrText>
      </w:r>
      <w:r w:rsidRPr="00960BE9">
        <w:rPr>
          <w:rFonts w:ascii="宋体" w:eastAsia="宋体" w:hAnsi="宋体"/>
          <w:i/>
          <w:szCs w:val="21"/>
        </w:rPr>
        <w:instrText>eq</w:instrText>
      </w:r>
      <w:r w:rsidRPr="00960BE9">
        <w:rPr>
          <w:rFonts w:ascii="宋体" w:eastAsia="宋体" w:hAnsi="宋体"/>
          <w:szCs w:val="21"/>
        </w:rPr>
        <w:instrText xml:space="preserve"> \</w:instrText>
      </w:r>
      <w:r w:rsidRPr="00960BE9">
        <w:rPr>
          <w:rFonts w:ascii="宋体" w:eastAsia="宋体" w:hAnsi="宋体"/>
          <w:i/>
          <w:szCs w:val="21"/>
        </w:rPr>
        <w:instrText>b</w:instrText>
      </w:r>
      <w:r w:rsidRPr="00960BE9">
        <w:rPr>
          <w:rFonts w:ascii="宋体" w:eastAsia="宋体" w:hAnsi="宋体"/>
          <w:szCs w:val="21"/>
        </w:rPr>
        <w:instrText>\</w:instrText>
      </w:r>
      <w:r w:rsidRPr="00960BE9">
        <w:rPr>
          <w:rFonts w:ascii="宋体" w:eastAsia="宋体" w:hAnsi="宋体"/>
          <w:i/>
          <w:szCs w:val="21"/>
        </w:rPr>
        <w:instrText>lc</w:instrText>
      </w:r>
      <w:r w:rsidRPr="00960BE9">
        <w:rPr>
          <w:rFonts w:ascii="宋体" w:eastAsia="宋体" w:hAnsi="宋体"/>
          <w:szCs w:val="21"/>
        </w:rPr>
        <w:instrText>\{(\</w:instrText>
      </w:r>
      <w:r w:rsidRPr="00960BE9">
        <w:rPr>
          <w:rFonts w:ascii="宋体" w:eastAsia="宋体" w:hAnsi="宋体"/>
          <w:i/>
          <w:szCs w:val="21"/>
        </w:rPr>
        <w:instrText>a</w:instrText>
      </w:r>
      <w:r w:rsidRPr="00960BE9">
        <w:rPr>
          <w:rFonts w:ascii="宋体" w:eastAsia="宋体" w:hAnsi="宋体"/>
          <w:szCs w:val="21"/>
        </w:rPr>
        <w:instrText>\</w:instrText>
      </w:r>
      <w:r w:rsidRPr="00960BE9">
        <w:rPr>
          <w:rFonts w:ascii="宋体" w:eastAsia="宋体" w:hAnsi="宋体"/>
          <w:i/>
          <w:szCs w:val="21"/>
        </w:rPr>
        <w:instrText>v</w:instrText>
      </w:r>
      <w:r w:rsidRPr="00960BE9">
        <w:rPr>
          <w:rFonts w:ascii="宋体" w:eastAsia="宋体" w:hAnsi="宋体"/>
          <w:szCs w:val="21"/>
        </w:rPr>
        <w:instrText>s3\</w:instrText>
      </w:r>
      <w:r w:rsidRPr="00960BE9">
        <w:rPr>
          <w:rFonts w:ascii="宋体" w:eastAsia="宋体" w:hAnsi="宋体"/>
          <w:i/>
          <w:szCs w:val="21"/>
        </w:rPr>
        <w:instrText>al</w:instrText>
      </w:r>
      <w:r w:rsidRPr="00960BE9">
        <w:rPr>
          <w:rFonts w:ascii="宋体" w:eastAsia="宋体" w:hAnsi="宋体"/>
          <w:szCs w:val="21"/>
        </w:rPr>
        <w:instrText>(</w:instrText>
      </w:r>
      <w:r w:rsidRPr="00960BE9">
        <w:rPr>
          <w:rFonts w:ascii="宋体" w:eastAsia="宋体" w:hAnsi="宋体"/>
          <w:i/>
          <w:iCs/>
          <w:szCs w:val="21"/>
        </w:rPr>
        <w:instrText>x</w:instrText>
      </w:r>
      <w:r w:rsidRPr="00960BE9">
        <w:rPr>
          <w:rFonts w:ascii="宋体" w:eastAsia="宋体" w:hAnsi="宋体" w:hint="eastAsia"/>
          <w:szCs w:val="21"/>
        </w:rPr>
        <w:instrText>＝</w:instrText>
      </w:r>
      <w:r w:rsidRPr="00960BE9">
        <w:rPr>
          <w:rFonts w:ascii="宋体" w:eastAsia="宋体" w:hAnsi="宋体"/>
          <w:szCs w:val="21"/>
        </w:rPr>
        <w:instrText>4</w:instrText>
      </w:r>
      <w:r w:rsidRPr="00960BE9">
        <w:rPr>
          <w:rFonts w:ascii="宋体" w:eastAsia="宋体" w:hAnsi="宋体" w:hint="eastAsia"/>
          <w:szCs w:val="21"/>
        </w:rPr>
        <w:instrText>，</w:instrText>
      </w:r>
      <w:r w:rsidRPr="00960BE9">
        <w:rPr>
          <w:rFonts w:ascii="宋体" w:eastAsia="宋体" w:hAnsi="宋体"/>
          <w:szCs w:val="21"/>
        </w:rPr>
        <w:instrText>,</w:instrText>
      </w:r>
      <w:r w:rsidRPr="00960BE9">
        <w:rPr>
          <w:rFonts w:ascii="宋体" w:eastAsia="宋体" w:hAnsi="宋体"/>
          <w:i/>
          <w:iCs/>
          <w:szCs w:val="21"/>
        </w:rPr>
        <w:instrText>y</w:instrText>
      </w:r>
      <w:r w:rsidRPr="00960BE9">
        <w:rPr>
          <w:rFonts w:ascii="宋体" w:eastAsia="宋体" w:hAnsi="宋体" w:hint="eastAsia"/>
          <w:szCs w:val="21"/>
        </w:rPr>
        <w:instrText>＝</w:instrText>
      </w:r>
      <w:r w:rsidRPr="00960BE9">
        <w:rPr>
          <w:rFonts w:ascii="宋体" w:eastAsia="宋体" w:hAnsi="宋体"/>
          <w:szCs w:val="21"/>
        </w:rPr>
        <w:instrText>5</w:instrText>
      </w:r>
      <w:r w:rsidRPr="00960BE9">
        <w:rPr>
          <w:rFonts w:ascii="宋体" w:eastAsia="宋体" w:hAnsi="宋体" w:hint="eastAsia"/>
          <w:szCs w:val="21"/>
        </w:rPr>
        <w:instrText>．</w:instrText>
      </w:r>
      <w:r w:rsidRPr="00960BE9">
        <w:rPr>
          <w:rFonts w:ascii="宋体" w:eastAsia="宋体" w:hAnsi="宋体"/>
          <w:szCs w:val="21"/>
        </w:rPr>
        <w:instrText>))</w:instrText>
      </w:r>
      <w:r w:rsidRPr="00960BE9">
        <w:rPr>
          <w:rFonts w:ascii="宋体" w:eastAsia="宋体" w:hAnsi="宋体"/>
          <w:szCs w:val="21"/>
        </w:rPr>
        <w:fldChar w:fldCharType="end"/>
      </w:r>
      <w:r w:rsidRPr="00960BE9">
        <w:rPr>
          <w:rFonts w:ascii="宋体" w:eastAsia="宋体" w:hAnsi="宋体"/>
          <w:szCs w:val="21"/>
        </w:rPr>
        <w:t xml:space="preserve">            D</w:t>
      </w:r>
      <w:r w:rsidRPr="00960BE9">
        <w:rPr>
          <w:rFonts w:ascii="宋体" w:eastAsia="宋体" w:hAnsi="宋体" w:hint="eastAsia"/>
          <w:szCs w:val="21"/>
        </w:rPr>
        <w:t>．</w:t>
      </w:r>
      <w:r w:rsidRPr="00960BE9">
        <w:rPr>
          <w:rFonts w:ascii="宋体" w:eastAsia="宋体" w:hAnsi="宋体"/>
          <w:szCs w:val="21"/>
        </w:rPr>
        <w:t xml:space="preserve"> </w:t>
      </w:r>
      <w:r w:rsidRPr="00960BE9">
        <w:rPr>
          <w:rFonts w:ascii="宋体" w:eastAsia="宋体" w:hAnsi="宋体"/>
          <w:szCs w:val="21"/>
        </w:rPr>
        <w:fldChar w:fldCharType="begin"/>
      </w:r>
      <w:r w:rsidRPr="00960BE9">
        <w:rPr>
          <w:rFonts w:ascii="宋体" w:eastAsia="宋体" w:hAnsi="宋体"/>
          <w:szCs w:val="21"/>
        </w:rPr>
        <w:instrText xml:space="preserve"> </w:instrText>
      </w:r>
      <w:r w:rsidRPr="00960BE9">
        <w:rPr>
          <w:rFonts w:ascii="宋体" w:eastAsia="宋体" w:hAnsi="宋体"/>
          <w:i/>
          <w:szCs w:val="21"/>
        </w:rPr>
        <w:instrText>eq</w:instrText>
      </w:r>
      <w:r w:rsidRPr="00960BE9">
        <w:rPr>
          <w:rFonts w:ascii="宋体" w:eastAsia="宋体" w:hAnsi="宋体"/>
          <w:szCs w:val="21"/>
        </w:rPr>
        <w:instrText xml:space="preserve"> \</w:instrText>
      </w:r>
      <w:r w:rsidRPr="00960BE9">
        <w:rPr>
          <w:rFonts w:ascii="宋体" w:eastAsia="宋体" w:hAnsi="宋体"/>
          <w:i/>
          <w:szCs w:val="21"/>
        </w:rPr>
        <w:instrText>b</w:instrText>
      </w:r>
      <w:r w:rsidRPr="00960BE9">
        <w:rPr>
          <w:rFonts w:ascii="宋体" w:eastAsia="宋体" w:hAnsi="宋体"/>
          <w:szCs w:val="21"/>
        </w:rPr>
        <w:instrText>\</w:instrText>
      </w:r>
      <w:r w:rsidRPr="00960BE9">
        <w:rPr>
          <w:rFonts w:ascii="宋体" w:eastAsia="宋体" w:hAnsi="宋体"/>
          <w:i/>
          <w:szCs w:val="21"/>
        </w:rPr>
        <w:instrText>lc</w:instrText>
      </w:r>
      <w:r w:rsidRPr="00960BE9">
        <w:rPr>
          <w:rFonts w:ascii="宋体" w:eastAsia="宋体" w:hAnsi="宋体"/>
          <w:szCs w:val="21"/>
        </w:rPr>
        <w:instrText>\{(\</w:instrText>
      </w:r>
      <w:r w:rsidRPr="00960BE9">
        <w:rPr>
          <w:rFonts w:ascii="宋体" w:eastAsia="宋体" w:hAnsi="宋体"/>
          <w:i/>
          <w:szCs w:val="21"/>
        </w:rPr>
        <w:instrText>a</w:instrText>
      </w:r>
      <w:r w:rsidRPr="00960BE9">
        <w:rPr>
          <w:rFonts w:ascii="宋体" w:eastAsia="宋体" w:hAnsi="宋体"/>
          <w:szCs w:val="21"/>
        </w:rPr>
        <w:instrText>\</w:instrText>
      </w:r>
      <w:r w:rsidRPr="00960BE9">
        <w:rPr>
          <w:rFonts w:ascii="宋体" w:eastAsia="宋体" w:hAnsi="宋体"/>
          <w:i/>
          <w:szCs w:val="21"/>
        </w:rPr>
        <w:instrText>v</w:instrText>
      </w:r>
      <w:r w:rsidRPr="00960BE9">
        <w:rPr>
          <w:rFonts w:ascii="宋体" w:eastAsia="宋体" w:hAnsi="宋体"/>
          <w:szCs w:val="21"/>
        </w:rPr>
        <w:instrText>s3\</w:instrText>
      </w:r>
      <w:r w:rsidRPr="00960BE9">
        <w:rPr>
          <w:rFonts w:ascii="宋体" w:eastAsia="宋体" w:hAnsi="宋体"/>
          <w:i/>
          <w:szCs w:val="21"/>
        </w:rPr>
        <w:instrText>al</w:instrText>
      </w:r>
      <w:r w:rsidRPr="00960BE9">
        <w:rPr>
          <w:rFonts w:ascii="宋体" w:eastAsia="宋体" w:hAnsi="宋体"/>
          <w:szCs w:val="21"/>
        </w:rPr>
        <w:instrText>(</w:instrText>
      </w:r>
      <w:r w:rsidRPr="00960BE9">
        <w:rPr>
          <w:rFonts w:ascii="宋体" w:eastAsia="宋体" w:hAnsi="宋体"/>
          <w:i/>
          <w:iCs/>
          <w:szCs w:val="21"/>
        </w:rPr>
        <w:instrText>x</w:instrText>
      </w:r>
      <w:r w:rsidRPr="00960BE9">
        <w:rPr>
          <w:rFonts w:ascii="宋体" w:eastAsia="宋体" w:hAnsi="宋体" w:hint="eastAsia"/>
          <w:szCs w:val="21"/>
        </w:rPr>
        <w:instrText>＝－</w:instrText>
      </w:r>
      <w:r w:rsidRPr="00960BE9">
        <w:rPr>
          <w:rFonts w:ascii="宋体" w:eastAsia="宋体" w:hAnsi="宋体"/>
          <w:szCs w:val="21"/>
        </w:rPr>
        <w:instrText>2</w:instrText>
      </w:r>
      <w:r w:rsidRPr="00960BE9">
        <w:rPr>
          <w:rFonts w:ascii="宋体" w:eastAsia="宋体" w:hAnsi="宋体" w:hint="eastAsia"/>
          <w:szCs w:val="21"/>
        </w:rPr>
        <w:instrText>，</w:instrText>
      </w:r>
      <w:r w:rsidRPr="00960BE9">
        <w:rPr>
          <w:rFonts w:ascii="宋体" w:eastAsia="宋体" w:hAnsi="宋体"/>
          <w:szCs w:val="21"/>
        </w:rPr>
        <w:instrText>,</w:instrText>
      </w:r>
      <w:r w:rsidRPr="00960BE9">
        <w:rPr>
          <w:rFonts w:ascii="宋体" w:eastAsia="宋体" w:hAnsi="宋体"/>
          <w:i/>
          <w:iCs/>
          <w:szCs w:val="21"/>
        </w:rPr>
        <w:instrText>y</w:instrText>
      </w:r>
      <w:r w:rsidRPr="00960BE9">
        <w:rPr>
          <w:rFonts w:ascii="宋体" w:eastAsia="宋体" w:hAnsi="宋体" w:hint="eastAsia"/>
          <w:szCs w:val="21"/>
        </w:rPr>
        <w:instrText>＝</w:instrText>
      </w:r>
      <w:r w:rsidRPr="00960BE9">
        <w:rPr>
          <w:rFonts w:ascii="宋体" w:eastAsia="宋体" w:hAnsi="宋体"/>
          <w:szCs w:val="21"/>
        </w:rPr>
        <w:instrText>4</w:instrText>
      </w:r>
      <w:r w:rsidRPr="00960BE9">
        <w:rPr>
          <w:rFonts w:ascii="宋体" w:eastAsia="宋体" w:hAnsi="宋体" w:hint="eastAsia"/>
          <w:szCs w:val="21"/>
        </w:rPr>
        <w:instrText>．</w:instrText>
      </w:r>
      <w:r w:rsidRPr="00960BE9">
        <w:rPr>
          <w:rFonts w:ascii="宋体" w:eastAsia="宋体" w:hAnsi="宋体"/>
          <w:szCs w:val="21"/>
        </w:rPr>
        <w:instrText>))</w:instrText>
      </w:r>
      <w:r w:rsidRPr="00960BE9">
        <w:rPr>
          <w:rFonts w:ascii="宋体" w:eastAsia="宋体" w:hAnsi="宋体"/>
          <w:szCs w:val="21"/>
        </w:rPr>
        <w:fldChar w:fldCharType="end"/>
      </w:r>
    </w:p>
    <w:p w14:paraId="45D3FAA4" w14:textId="550E28D4" w:rsidR="005E3171" w:rsidRPr="00960BE9" w:rsidRDefault="006F01EF" w:rsidP="005E3171">
      <w:pPr>
        <w:rPr>
          <w:rFonts w:ascii="宋体" w:eastAsia="宋体" w:hAnsi="宋体"/>
          <w:szCs w:val="21"/>
          <w:lang w:val="es-ES"/>
        </w:rPr>
      </w:pPr>
      <w:r>
        <w:rPr>
          <w:rFonts w:ascii="宋体" w:eastAsia="宋体" w:hAnsi="宋体" w:hint="eastAsia"/>
          <w:szCs w:val="21"/>
        </w:rPr>
        <w:t>【</w:t>
      </w:r>
      <w:r w:rsidRPr="00960BE9">
        <w:rPr>
          <w:rFonts w:ascii="宋体" w:eastAsia="宋体" w:hAnsi="宋体" w:hint="eastAsia"/>
          <w:szCs w:val="21"/>
          <w:lang w:val="es-ES"/>
        </w:rPr>
        <w:t>思维拓展</w:t>
      </w:r>
      <w:r>
        <w:rPr>
          <w:rFonts w:ascii="宋体" w:eastAsia="宋体" w:hAnsi="宋体" w:hint="eastAsia"/>
          <w:szCs w:val="21"/>
        </w:rPr>
        <w:t>】</w:t>
      </w:r>
    </w:p>
    <w:p w14:paraId="52AD756E" w14:textId="567FFD0D" w:rsidR="005E3171" w:rsidRPr="00960BE9" w:rsidRDefault="00AF6B41" w:rsidP="005E3171">
      <w:pPr>
        <w:rPr>
          <w:rFonts w:ascii="宋体" w:eastAsia="宋体" w:hAnsi="宋体"/>
          <w:bCs/>
          <w:szCs w:val="21"/>
          <w:lang w:val="es-ES"/>
        </w:rPr>
      </w:pPr>
      <w:r>
        <w:rPr>
          <w:rFonts w:ascii="宋体" w:eastAsia="宋体" w:hAnsi="宋体" w:hint="eastAsia"/>
          <w:szCs w:val="21"/>
          <w:lang w:val="es-ES"/>
        </w:rPr>
        <w:t>1</w:t>
      </w:r>
      <w:r>
        <w:rPr>
          <w:rFonts w:ascii="宋体" w:eastAsia="宋体" w:hAnsi="宋体"/>
          <w:szCs w:val="21"/>
          <w:lang w:val="es-ES"/>
        </w:rPr>
        <w:t>.</w:t>
      </w:r>
      <w:r w:rsidR="005E3171" w:rsidRPr="00960BE9">
        <w:rPr>
          <w:rFonts w:ascii="宋体" w:eastAsia="宋体" w:hAnsi="宋体" w:hint="eastAsia"/>
          <w:bCs/>
          <w:szCs w:val="21"/>
        </w:rPr>
        <w:t>已知</w:t>
      </w:r>
      <w:r w:rsidR="005E3171" w:rsidRPr="00960BE9">
        <w:rPr>
          <w:rFonts w:ascii="宋体" w:eastAsia="宋体" w:hAnsi="宋体"/>
          <w:bCs/>
          <w:szCs w:val="21"/>
          <w:lang w:val="es-ES"/>
        </w:rPr>
        <w:t>:5x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m"/>
        </w:smartTagPr>
        <w:r w:rsidR="005E3171" w:rsidRPr="00960BE9">
          <w:rPr>
            <w:rFonts w:ascii="宋体" w:eastAsia="宋体" w:hAnsi="宋体"/>
            <w:bCs/>
            <w:szCs w:val="21"/>
            <w:vertAlign w:val="superscript"/>
            <w:lang w:val="es-ES"/>
          </w:rPr>
          <w:t>3m</w:t>
        </w:r>
      </w:smartTag>
      <w:r w:rsidR="005E3171" w:rsidRPr="00960BE9">
        <w:rPr>
          <w:rFonts w:ascii="宋体" w:eastAsia="宋体" w:hAnsi="宋体"/>
          <w:bCs/>
          <w:szCs w:val="21"/>
          <w:lang w:val="es-ES"/>
        </w:rPr>
        <w:t>+7-2y</w:t>
      </w:r>
      <w:r w:rsidR="005E3171" w:rsidRPr="00960BE9">
        <w:rPr>
          <w:rFonts w:ascii="宋体" w:eastAsia="宋体" w:hAnsi="宋体"/>
          <w:bCs/>
          <w:szCs w:val="21"/>
          <w:vertAlign w:val="superscript"/>
          <w:lang w:val="es-ES"/>
        </w:rPr>
        <w:t>2n</w:t>
      </w:r>
      <w:r w:rsidR="005E3171" w:rsidRPr="00960BE9">
        <w:rPr>
          <w:rFonts w:ascii="宋体" w:eastAsia="宋体" w:hAnsi="宋体"/>
          <w:bCs/>
          <w:szCs w:val="21"/>
          <w:lang w:val="es-ES"/>
        </w:rPr>
        <w:t>-1=4</w:t>
      </w:r>
      <w:r w:rsidR="005E3171" w:rsidRPr="00960BE9">
        <w:rPr>
          <w:rFonts w:ascii="宋体" w:eastAsia="宋体" w:hAnsi="宋体" w:hint="eastAsia"/>
          <w:bCs/>
          <w:szCs w:val="21"/>
        </w:rPr>
        <w:t>是二元一次方程</w:t>
      </w:r>
      <w:r w:rsidR="005E3171" w:rsidRPr="00960BE9">
        <w:rPr>
          <w:rFonts w:ascii="宋体" w:eastAsia="宋体" w:hAnsi="宋体"/>
          <w:bCs/>
          <w:szCs w:val="21"/>
          <w:lang w:val="es-ES"/>
        </w:rPr>
        <w:t>,mn=</w:t>
      </w:r>
      <w:r w:rsidR="005E3171" w:rsidRPr="00960BE9">
        <w:rPr>
          <w:rFonts w:ascii="宋体" w:eastAsia="宋体" w:hAnsi="宋体"/>
          <w:bCs/>
          <w:szCs w:val="21"/>
          <w:u w:val="single"/>
          <w:lang w:val="es-ES"/>
        </w:rPr>
        <w:t xml:space="preserve">         </w:t>
      </w:r>
      <w:r w:rsidR="005E3171" w:rsidRPr="00960BE9">
        <w:rPr>
          <w:rFonts w:ascii="宋体" w:eastAsia="宋体" w:hAnsi="宋体" w:hint="eastAsia"/>
          <w:bCs/>
          <w:szCs w:val="21"/>
        </w:rPr>
        <w:t>。</w:t>
      </w:r>
    </w:p>
    <w:p w14:paraId="12CCD61D" w14:textId="787EBA90" w:rsidR="005E3171" w:rsidRPr="00960BE9" w:rsidRDefault="00AF6B41" w:rsidP="005E3171">
      <w:pPr>
        <w:rPr>
          <w:rFonts w:ascii="宋体" w:eastAsia="宋体" w:hAnsi="宋体"/>
          <w:bCs/>
          <w:szCs w:val="21"/>
          <w:lang w:val="es-ES"/>
        </w:rPr>
      </w:pPr>
      <w:r>
        <w:rPr>
          <w:rFonts w:ascii="宋体" w:eastAsia="宋体" w:hAnsi="宋体" w:hint="eastAsia"/>
          <w:bCs/>
          <w:szCs w:val="21"/>
        </w:rPr>
        <w:t>2</w:t>
      </w:r>
      <w:r>
        <w:rPr>
          <w:rFonts w:ascii="宋体" w:eastAsia="宋体" w:hAnsi="宋体"/>
          <w:bCs/>
          <w:szCs w:val="21"/>
        </w:rPr>
        <w:t>.</w:t>
      </w:r>
      <w:r w:rsidR="005E3171" w:rsidRPr="00960BE9">
        <w:rPr>
          <w:rFonts w:ascii="宋体" w:eastAsia="宋体" w:hAnsi="宋体" w:hint="eastAsia"/>
          <w:bCs/>
          <w:szCs w:val="21"/>
        </w:rPr>
        <w:t>若</w:t>
      </w:r>
      <w:r w:rsidR="005E3171" w:rsidRPr="00960BE9">
        <w:rPr>
          <w:rFonts w:ascii="宋体" w:eastAsia="宋体" w:hAnsi="宋体"/>
          <w:bCs/>
          <w:szCs w:val="21"/>
          <w:lang w:val="es-ES"/>
        </w:rPr>
        <w:t>mxy+9x+3y</w:t>
      </w:r>
      <w:r w:rsidR="005E3171" w:rsidRPr="00960BE9">
        <w:rPr>
          <w:rFonts w:ascii="宋体" w:eastAsia="宋体" w:hAnsi="宋体"/>
          <w:bCs/>
          <w:szCs w:val="21"/>
          <w:vertAlign w:val="superscript"/>
          <w:lang w:val="es-ES"/>
        </w:rPr>
        <w:t>n</w:t>
      </w:r>
      <w:r w:rsidR="005E3171" w:rsidRPr="00960BE9">
        <w:rPr>
          <w:rFonts w:ascii="宋体" w:eastAsia="宋体" w:hAnsi="宋体"/>
          <w:bCs/>
          <w:szCs w:val="21"/>
          <w:lang w:val="es-ES"/>
        </w:rPr>
        <w:t>-1=7</w:t>
      </w:r>
      <w:r w:rsidR="005E3171" w:rsidRPr="00960BE9">
        <w:rPr>
          <w:rFonts w:ascii="宋体" w:eastAsia="宋体" w:hAnsi="宋体" w:hint="eastAsia"/>
          <w:bCs/>
          <w:szCs w:val="21"/>
        </w:rPr>
        <w:t>是关于</w:t>
      </w:r>
      <w:r w:rsidR="005E3171" w:rsidRPr="00960BE9">
        <w:rPr>
          <w:rFonts w:ascii="宋体" w:eastAsia="宋体" w:hAnsi="宋体"/>
          <w:bCs/>
          <w:szCs w:val="21"/>
          <w:lang w:val="es-ES"/>
        </w:rPr>
        <w:t>x,y</w:t>
      </w:r>
      <w:r w:rsidR="005E3171" w:rsidRPr="00960BE9">
        <w:rPr>
          <w:rFonts w:ascii="宋体" w:eastAsia="宋体" w:hAnsi="宋体" w:hint="eastAsia"/>
          <w:bCs/>
          <w:szCs w:val="21"/>
        </w:rPr>
        <w:t>的二元一次方程</w:t>
      </w:r>
      <w:r w:rsidR="005E3171" w:rsidRPr="00960BE9">
        <w:rPr>
          <w:rFonts w:ascii="宋体" w:eastAsia="宋体" w:hAnsi="宋体"/>
          <w:bCs/>
          <w:szCs w:val="21"/>
          <w:lang w:val="es-ES"/>
        </w:rPr>
        <w:t>,</w:t>
      </w:r>
      <w:r w:rsidR="005E3171" w:rsidRPr="00960BE9">
        <w:rPr>
          <w:rFonts w:ascii="宋体" w:eastAsia="宋体" w:hAnsi="宋体" w:hint="eastAsia"/>
          <w:bCs/>
          <w:szCs w:val="21"/>
        </w:rPr>
        <w:t>则</w:t>
      </w:r>
      <w:r w:rsidR="005E3171" w:rsidRPr="00960BE9">
        <w:rPr>
          <w:rFonts w:ascii="宋体" w:eastAsia="宋体" w:hAnsi="宋体"/>
          <w:bCs/>
          <w:szCs w:val="21"/>
          <w:lang w:val="es-ES"/>
        </w:rPr>
        <w:t>m+n=</w:t>
      </w:r>
      <w:r w:rsidR="005E3171" w:rsidRPr="00960BE9">
        <w:rPr>
          <w:rFonts w:ascii="宋体" w:eastAsia="宋体" w:hAnsi="宋体"/>
          <w:bCs/>
          <w:szCs w:val="21"/>
          <w:u w:val="single"/>
          <w:lang w:val="es-ES"/>
        </w:rPr>
        <w:t xml:space="preserve">          </w:t>
      </w:r>
      <w:r w:rsidR="005E3171" w:rsidRPr="00960BE9">
        <w:rPr>
          <w:rFonts w:ascii="宋体" w:eastAsia="宋体" w:hAnsi="宋体" w:hint="eastAsia"/>
          <w:bCs/>
          <w:szCs w:val="21"/>
        </w:rPr>
        <w:t>。</w:t>
      </w:r>
    </w:p>
    <w:p w14:paraId="797C8195" w14:textId="0B19BED2" w:rsidR="005E3171" w:rsidRPr="00B07F63" w:rsidRDefault="00AF6B41" w:rsidP="005E3171">
      <w:pPr>
        <w:rPr>
          <w:rFonts w:ascii="宋体" w:eastAsia="宋体" w:hAnsi="宋体"/>
          <w:bCs/>
          <w:szCs w:val="21"/>
          <w:lang w:val="es-ES"/>
        </w:rPr>
      </w:pPr>
      <w:r>
        <w:rPr>
          <w:rFonts w:ascii="宋体" w:eastAsia="宋体" w:hAnsi="宋体" w:hint="eastAsia"/>
          <w:bCs/>
          <w:szCs w:val="21"/>
        </w:rPr>
        <w:t>3</w:t>
      </w:r>
      <w:r>
        <w:rPr>
          <w:rFonts w:ascii="宋体" w:eastAsia="宋体" w:hAnsi="宋体"/>
          <w:bCs/>
          <w:szCs w:val="21"/>
        </w:rPr>
        <w:t>.</w:t>
      </w:r>
      <w:r w:rsidR="005E3171" w:rsidRPr="00960BE9">
        <w:rPr>
          <w:rFonts w:ascii="宋体" w:eastAsia="宋体" w:hAnsi="宋体" w:hint="eastAsia"/>
          <w:bCs/>
          <w:szCs w:val="21"/>
        </w:rPr>
        <w:t>已知</w:t>
      </w:r>
      <w:r w:rsidR="005E3171" w:rsidRPr="00960BE9">
        <w:rPr>
          <w:rFonts w:ascii="宋体" w:eastAsia="宋体" w:hAnsi="宋体"/>
          <w:bCs/>
          <w:position w:val="-30"/>
          <w:szCs w:val="21"/>
        </w:rPr>
        <w:object w:dxaOrig="700" w:dyaOrig="720" w14:anchorId="42D4B0E6">
          <v:shape id="_x0000_i1029" type="#_x0000_t75" alt="学科网(www.zxxk.com)--教育资源门户，提供试卷、教案、课件、论文、素材及各类教学资源下载，还有大量而丰富的教学相关资讯！" style="width:35.2pt;height:36.25pt" o:ole="">
            <v:imagedata r:id="rId24" o:title=""/>
          </v:shape>
          <o:OLEObject Type="Embed" ProgID="Equation.3" ShapeID="_x0000_i1029" DrawAspect="Content" ObjectID="_1772215108" r:id="rId25"/>
        </w:object>
      </w:r>
      <w:r w:rsidR="005E3171" w:rsidRPr="00960BE9">
        <w:rPr>
          <w:rFonts w:ascii="宋体" w:eastAsia="宋体" w:hAnsi="宋体" w:hint="eastAsia"/>
          <w:bCs/>
          <w:szCs w:val="21"/>
        </w:rPr>
        <w:t>是方程</w:t>
      </w:r>
      <w:r w:rsidR="005E3171" w:rsidRPr="00960BE9">
        <w:rPr>
          <w:rFonts w:ascii="宋体" w:eastAsia="宋体" w:hAnsi="宋体"/>
          <w:bCs/>
          <w:szCs w:val="21"/>
          <w:lang w:val="es-ES"/>
        </w:rPr>
        <w:t>2x+ay</w:t>
      </w:r>
      <w:r w:rsidR="005E3171" w:rsidRPr="00960BE9">
        <w:rPr>
          <w:rFonts w:ascii="宋体" w:eastAsia="宋体" w:hAnsi="宋体"/>
          <w:bCs/>
          <w:noProof/>
          <w:szCs w:val="21"/>
        </w:rPr>
        <w:drawing>
          <wp:inline distT="0" distB="0" distL="0" distR="0" wp14:anchorId="74935193" wp14:editId="1482DECC">
            <wp:extent cx="20320" cy="20320"/>
            <wp:effectExtent l="0" t="0" r="0" b="0"/>
            <wp:docPr id="48360275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171" w:rsidRPr="00960BE9">
        <w:rPr>
          <w:rFonts w:ascii="宋体" w:eastAsia="宋体" w:hAnsi="宋体"/>
          <w:bCs/>
          <w:szCs w:val="21"/>
          <w:lang w:val="es-ES"/>
        </w:rPr>
        <w:t>=5</w:t>
      </w:r>
      <w:r w:rsidR="005E3171" w:rsidRPr="00960BE9">
        <w:rPr>
          <w:rFonts w:ascii="宋体" w:eastAsia="宋体" w:hAnsi="宋体" w:hint="eastAsia"/>
          <w:bCs/>
          <w:szCs w:val="21"/>
        </w:rPr>
        <w:t>的解</w:t>
      </w:r>
      <w:r w:rsidR="005E3171" w:rsidRPr="00960BE9">
        <w:rPr>
          <w:rFonts w:ascii="宋体" w:eastAsia="宋体" w:hAnsi="宋体" w:hint="eastAsia"/>
          <w:bCs/>
          <w:szCs w:val="21"/>
          <w:lang w:val="es-ES"/>
        </w:rPr>
        <w:t>，</w:t>
      </w:r>
      <w:r w:rsidR="005E3171" w:rsidRPr="00960BE9">
        <w:rPr>
          <w:rFonts w:ascii="宋体" w:eastAsia="宋体" w:hAnsi="宋体" w:hint="eastAsia"/>
          <w:bCs/>
          <w:szCs w:val="21"/>
        </w:rPr>
        <w:t>则</w:t>
      </w:r>
      <w:r w:rsidR="005E3171" w:rsidRPr="00960BE9">
        <w:rPr>
          <w:rFonts w:ascii="宋体" w:eastAsia="宋体" w:hAnsi="宋体"/>
          <w:bCs/>
          <w:szCs w:val="21"/>
          <w:lang w:val="es-ES"/>
        </w:rPr>
        <w:t>a=</w:t>
      </w:r>
      <w:r w:rsidR="005E3171" w:rsidRPr="00960BE9">
        <w:rPr>
          <w:rFonts w:ascii="宋体" w:eastAsia="宋体" w:hAnsi="宋体" w:hint="eastAsia"/>
          <w:bCs/>
          <w:szCs w:val="21"/>
          <w:u w:val="single"/>
          <w:lang w:val="es-ES"/>
        </w:rPr>
        <w:t xml:space="preserve">          </w:t>
      </w:r>
      <w:r w:rsidR="005E3171" w:rsidRPr="00960BE9">
        <w:rPr>
          <w:rFonts w:ascii="宋体" w:eastAsia="宋体" w:hAnsi="宋体" w:hint="eastAsia"/>
          <w:bCs/>
          <w:szCs w:val="21"/>
        </w:rPr>
        <w:t>。</w:t>
      </w:r>
    </w:p>
    <w:p w14:paraId="35B4AF0B" w14:textId="0A694886" w:rsidR="00355E78" w:rsidRPr="00960BE9" w:rsidRDefault="00AF6B41" w:rsidP="00355E78">
      <w:pPr>
        <w:spacing w:line="360" w:lineRule="auto"/>
        <w:rPr>
          <w:rFonts w:ascii="宋体" w:eastAsia="宋体" w:hAnsi="宋体"/>
          <w:bCs/>
          <w:szCs w:val="21"/>
        </w:rPr>
      </w:pPr>
      <w:r>
        <w:rPr>
          <w:rFonts w:ascii="宋体" w:eastAsia="宋体" w:hAnsi="宋体" w:hint="eastAsia"/>
          <w:bCs/>
          <w:szCs w:val="21"/>
        </w:rPr>
        <w:t>4</w:t>
      </w:r>
      <w:r>
        <w:rPr>
          <w:rFonts w:ascii="宋体" w:eastAsia="宋体" w:hAnsi="宋体"/>
          <w:bCs/>
          <w:szCs w:val="21"/>
        </w:rPr>
        <w:t>.</w:t>
      </w:r>
      <w:r w:rsidR="00355E78" w:rsidRPr="00960BE9">
        <w:rPr>
          <w:rFonts w:ascii="宋体" w:eastAsia="宋体" w:hAnsi="宋体" w:hint="eastAsia"/>
          <w:bCs/>
          <w:szCs w:val="21"/>
        </w:rPr>
        <w:t>若</w:t>
      </w:r>
      <w:r w:rsidR="00355E78" w:rsidRPr="00960BE9">
        <w:rPr>
          <w:rFonts w:ascii="宋体" w:eastAsia="宋体" w:hAnsi="宋体"/>
          <w:bCs/>
          <w:noProof/>
          <w:position w:val="-30"/>
          <w:szCs w:val="21"/>
        </w:rPr>
        <w:drawing>
          <wp:inline distT="0" distB="0" distL="0" distR="0" wp14:anchorId="53F72E3C" wp14:editId="5765FCD8">
            <wp:extent cx="2122170" cy="460375"/>
            <wp:effectExtent l="0" t="0" r="0" b="0"/>
            <wp:docPr id="1870737226" name="图片 14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17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5E78" w:rsidRPr="00960BE9">
        <w:rPr>
          <w:rFonts w:ascii="宋体" w:eastAsia="宋体" w:hAnsi="宋体" w:hint="eastAsia"/>
          <w:bCs/>
          <w:szCs w:val="21"/>
        </w:rPr>
        <w:t>，</w:t>
      </w:r>
      <w:r w:rsidR="00355E78" w:rsidRPr="00960BE9">
        <w:rPr>
          <w:rFonts w:ascii="宋体" w:eastAsia="宋体" w:hAnsi="宋体"/>
          <w:bCs/>
          <w:noProof/>
          <w:position w:val="-10"/>
          <w:szCs w:val="21"/>
        </w:rPr>
        <w:drawing>
          <wp:inline distT="0" distB="0" distL="0" distR="0" wp14:anchorId="4CB584B8" wp14:editId="5A041F7C">
            <wp:extent cx="861060" cy="213360"/>
            <wp:effectExtent l="0" t="0" r="0" b="0"/>
            <wp:docPr id="721874767" name="图片 13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5E78" w:rsidRPr="00960BE9">
        <w:rPr>
          <w:rFonts w:ascii="宋体" w:eastAsia="宋体" w:hAnsi="宋体" w:hint="eastAsia"/>
          <w:bCs/>
          <w:szCs w:val="21"/>
        </w:rPr>
        <w:t>的符号为         （     ）</w:t>
      </w:r>
    </w:p>
    <w:p w14:paraId="6FABFAC8" w14:textId="2F122F44" w:rsidR="00355E78" w:rsidRPr="00960BE9" w:rsidRDefault="00355E78" w:rsidP="00AF6B41">
      <w:pPr>
        <w:spacing w:line="360" w:lineRule="auto"/>
        <w:rPr>
          <w:rFonts w:ascii="宋体" w:eastAsia="宋体" w:hAnsi="宋体"/>
          <w:bCs/>
          <w:szCs w:val="21"/>
        </w:rPr>
      </w:pPr>
      <w:r w:rsidRPr="00960BE9">
        <w:rPr>
          <w:rFonts w:ascii="宋体" w:eastAsia="宋体" w:hAnsi="宋体" w:hint="eastAsia"/>
          <w:bCs/>
          <w:szCs w:val="21"/>
        </w:rPr>
        <w:t>A、</w:t>
      </w:r>
      <w:r w:rsidRPr="00960BE9">
        <w:rPr>
          <w:rFonts w:ascii="宋体" w:eastAsia="宋体" w:hAnsi="宋体"/>
          <w:bCs/>
          <w:noProof/>
          <w:position w:val="-10"/>
          <w:szCs w:val="21"/>
        </w:rPr>
        <w:drawing>
          <wp:inline distT="0" distB="0" distL="0" distR="0" wp14:anchorId="6AB16746" wp14:editId="67F1CF8A">
            <wp:extent cx="253365" cy="200025"/>
            <wp:effectExtent l="0" t="0" r="0" b="9525"/>
            <wp:docPr id="1381377908" name="图片 12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0BE9">
        <w:rPr>
          <w:rFonts w:ascii="宋体" w:eastAsia="宋体" w:hAnsi="宋体" w:hint="eastAsia"/>
          <w:bCs/>
          <w:szCs w:val="21"/>
        </w:rPr>
        <w:t xml:space="preserve">同号  </w:t>
      </w:r>
      <w:r w:rsidR="00AF6B41">
        <w:rPr>
          <w:rFonts w:ascii="宋体" w:eastAsia="宋体" w:hAnsi="宋体"/>
          <w:bCs/>
          <w:szCs w:val="21"/>
        </w:rPr>
        <w:t xml:space="preserve">    </w:t>
      </w:r>
      <w:r w:rsidRPr="00960BE9">
        <w:rPr>
          <w:rFonts w:ascii="宋体" w:eastAsia="宋体" w:hAnsi="宋体" w:hint="eastAsia"/>
          <w:bCs/>
          <w:szCs w:val="21"/>
        </w:rPr>
        <w:t xml:space="preserve">  B、</w:t>
      </w:r>
      <w:r w:rsidRPr="00960BE9">
        <w:rPr>
          <w:rFonts w:ascii="宋体" w:eastAsia="宋体" w:hAnsi="宋体"/>
          <w:bCs/>
          <w:noProof/>
          <w:position w:val="-10"/>
          <w:szCs w:val="21"/>
        </w:rPr>
        <w:drawing>
          <wp:inline distT="0" distB="0" distL="0" distR="0" wp14:anchorId="32D3DFDE" wp14:editId="1A7E84A3">
            <wp:extent cx="253365" cy="200025"/>
            <wp:effectExtent l="0" t="0" r="0" b="9525"/>
            <wp:docPr id="819703721" name="图片 11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0BE9">
        <w:rPr>
          <w:rFonts w:ascii="宋体" w:eastAsia="宋体" w:hAnsi="宋体" w:hint="eastAsia"/>
          <w:bCs/>
          <w:szCs w:val="21"/>
        </w:rPr>
        <w:t xml:space="preserve">异号 </w:t>
      </w:r>
      <w:r w:rsidR="00AF6B41">
        <w:rPr>
          <w:rFonts w:ascii="宋体" w:eastAsia="宋体" w:hAnsi="宋体"/>
          <w:bCs/>
          <w:szCs w:val="21"/>
        </w:rPr>
        <w:t xml:space="preserve">    </w:t>
      </w:r>
      <w:r w:rsidRPr="00960BE9">
        <w:rPr>
          <w:rFonts w:ascii="宋体" w:eastAsia="宋体" w:hAnsi="宋体" w:hint="eastAsia"/>
          <w:bCs/>
          <w:szCs w:val="21"/>
        </w:rPr>
        <w:t xml:space="preserve">   C、</w:t>
      </w:r>
      <w:r w:rsidRPr="00960BE9">
        <w:rPr>
          <w:rFonts w:ascii="宋体" w:eastAsia="宋体" w:hAnsi="宋体"/>
          <w:bCs/>
          <w:noProof/>
          <w:position w:val="-10"/>
          <w:szCs w:val="21"/>
        </w:rPr>
        <w:drawing>
          <wp:inline distT="0" distB="0" distL="0" distR="0" wp14:anchorId="05400FA9" wp14:editId="34EB7BF6">
            <wp:extent cx="253365" cy="200025"/>
            <wp:effectExtent l="0" t="0" r="0" b="9525"/>
            <wp:docPr id="653756423" name="图片 10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0BE9">
        <w:rPr>
          <w:rFonts w:ascii="宋体" w:eastAsia="宋体" w:hAnsi="宋体" w:hint="eastAsia"/>
          <w:bCs/>
          <w:szCs w:val="21"/>
        </w:rPr>
        <w:t xml:space="preserve">可能同号可能异号 </w:t>
      </w:r>
      <w:r w:rsidR="00AF6B41">
        <w:rPr>
          <w:rFonts w:ascii="宋体" w:eastAsia="宋体" w:hAnsi="宋体"/>
          <w:bCs/>
          <w:szCs w:val="21"/>
        </w:rPr>
        <w:t xml:space="preserve">    </w:t>
      </w:r>
      <w:r w:rsidRPr="00960BE9">
        <w:rPr>
          <w:rFonts w:ascii="宋体" w:eastAsia="宋体" w:hAnsi="宋体" w:hint="eastAsia"/>
          <w:bCs/>
          <w:szCs w:val="21"/>
        </w:rPr>
        <w:t xml:space="preserve">  D、</w:t>
      </w:r>
      <w:r w:rsidRPr="00960BE9">
        <w:rPr>
          <w:rFonts w:ascii="宋体" w:eastAsia="宋体" w:hAnsi="宋体"/>
          <w:bCs/>
          <w:noProof/>
          <w:position w:val="-10"/>
          <w:szCs w:val="21"/>
        </w:rPr>
        <w:drawing>
          <wp:inline distT="0" distB="0" distL="0" distR="0" wp14:anchorId="05A568DE" wp14:editId="71BA8703">
            <wp:extent cx="734060" cy="200025"/>
            <wp:effectExtent l="0" t="0" r="8890" b="9525"/>
            <wp:docPr id="1764775809" name="图片 9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0799E9" w14:textId="29F68F01" w:rsidR="00697226" w:rsidRPr="00960BE9" w:rsidRDefault="00AF6B41" w:rsidP="00697226">
      <w:pPr>
        <w:widowControl/>
        <w:jc w:val="left"/>
        <w:rPr>
          <w:rFonts w:ascii="宋体" w:eastAsia="宋体" w:hAnsi="宋体"/>
          <w:vanish/>
          <w:szCs w:val="21"/>
        </w:rPr>
      </w:pPr>
      <w:r>
        <w:rPr>
          <w:rFonts w:ascii="宋体" w:eastAsia="宋体" w:hAnsi="宋体" w:hint="eastAsia"/>
          <w:bCs/>
          <w:szCs w:val="21"/>
        </w:rPr>
        <w:t>5</w:t>
      </w:r>
      <w:r>
        <w:rPr>
          <w:rFonts w:ascii="宋体" w:eastAsia="宋体" w:hAnsi="宋体"/>
          <w:bCs/>
          <w:szCs w:val="21"/>
        </w:rPr>
        <w:t>.</w:t>
      </w:r>
      <w:r w:rsidR="00697226" w:rsidRPr="00960BE9">
        <w:rPr>
          <w:rFonts w:ascii="宋体" w:eastAsia="宋体" w:hAnsi="宋体" w:hint="eastAsia"/>
          <w:bCs/>
          <w:szCs w:val="21"/>
        </w:rPr>
        <w:t>甲种铅笔每枝</w:t>
      </w:r>
      <w:r w:rsidR="00697226" w:rsidRPr="00960BE9">
        <w:rPr>
          <w:rFonts w:ascii="宋体" w:eastAsia="宋体" w:hAnsi="宋体"/>
          <w:bCs/>
          <w:szCs w:val="21"/>
        </w:rPr>
        <w:t>0.2</w:t>
      </w:r>
      <w:r w:rsidR="00697226" w:rsidRPr="00960BE9">
        <w:rPr>
          <w:rFonts w:ascii="宋体" w:eastAsia="宋体" w:hAnsi="宋体" w:hint="eastAsia"/>
          <w:bCs/>
          <w:szCs w:val="21"/>
        </w:rPr>
        <w:t>元，乙种铅笔每枝</w:t>
      </w:r>
      <w:r w:rsidR="00697226" w:rsidRPr="00960BE9">
        <w:rPr>
          <w:rFonts w:ascii="宋体" w:eastAsia="宋体" w:hAnsi="宋体"/>
          <w:bCs/>
          <w:szCs w:val="21"/>
        </w:rPr>
        <w:t>0.</w:t>
      </w:r>
      <w:r w:rsidR="00697226" w:rsidRPr="00960BE9">
        <w:rPr>
          <w:rFonts w:ascii="宋体" w:eastAsia="宋体" w:hAnsi="宋体"/>
          <w:bCs/>
          <w:noProof/>
          <w:szCs w:val="21"/>
        </w:rPr>
        <w:drawing>
          <wp:inline distT="0" distB="0" distL="0" distR="0" wp14:anchorId="1907C46F" wp14:editId="69DF5216">
            <wp:extent cx="13335" cy="20320"/>
            <wp:effectExtent l="0" t="0" r="0" b="0"/>
            <wp:docPr id="130054129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7226" w:rsidRPr="00960BE9">
        <w:rPr>
          <w:rFonts w:ascii="宋体" w:eastAsia="宋体" w:hAnsi="宋体"/>
          <w:bCs/>
          <w:szCs w:val="21"/>
        </w:rPr>
        <w:t>5</w:t>
      </w:r>
      <w:r w:rsidR="00697226" w:rsidRPr="00960BE9">
        <w:rPr>
          <w:rFonts w:ascii="宋体" w:eastAsia="宋体" w:hAnsi="宋体" w:hint="eastAsia"/>
          <w:bCs/>
          <w:szCs w:val="21"/>
        </w:rPr>
        <w:t>元，现在某人买了</w:t>
      </w:r>
      <w:r w:rsidR="00697226" w:rsidRPr="00960BE9">
        <w:rPr>
          <w:rFonts w:ascii="宋体" w:eastAsia="宋体" w:hAnsi="宋体"/>
          <w:bCs/>
          <w:i/>
          <w:iCs/>
          <w:szCs w:val="21"/>
        </w:rPr>
        <w:t>x</w:t>
      </w:r>
      <w:r w:rsidR="00697226" w:rsidRPr="00960BE9">
        <w:rPr>
          <w:rFonts w:ascii="宋体" w:eastAsia="宋体" w:hAnsi="宋体" w:hint="eastAsia"/>
          <w:bCs/>
          <w:szCs w:val="21"/>
        </w:rPr>
        <w:t>枝甲种铅笔，</w:t>
      </w:r>
      <w:r w:rsidR="00697226" w:rsidRPr="00960BE9">
        <w:rPr>
          <w:rFonts w:ascii="宋体" w:eastAsia="宋体" w:hAnsi="宋体"/>
          <w:bCs/>
          <w:i/>
          <w:iCs/>
          <w:szCs w:val="21"/>
        </w:rPr>
        <w:t>y</w:t>
      </w:r>
      <w:r w:rsidR="00697226" w:rsidRPr="00960BE9">
        <w:rPr>
          <w:rFonts w:ascii="宋体" w:eastAsia="宋体" w:hAnsi="宋体" w:hint="eastAsia"/>
          <w:bCs/>
          <w:szCs w:val="21"/>
        </w:rPr>
        <w:t>枝乙种铅笔，共花了７元．</w:t>
      </w:r>
    </w:p>
    <w:p w14:paraId="70A85356" w14:textId="77777777" w:rsidR="00697226" w:rsidRPr="00960BE9" w:rsidRDefault="00697226" w:rsidP="00697226">
      <w:pPr>
        <w:rPr>
          <w:rFonts w:ascii="宋体" w:eastAsia="宋体" w:hAnsi="宋体"/>
          <w:szCs w:val="21"/>
        </w:rPr>
      </w:pPr>
    </w:p>
    <w:p w14:paraId="04920654" w14:textId="77777777" w:rsidR="00697226" w:rsidRPr="00960BE9" w:rsidRDefault="00697226" w:rsidP="008621E4">
      <w:pPr>
        <w:widowControl/>
        <w:spacing w:line="360" w:lineRule="auto"/>
        <w:jc w:val="left"/>
        <w:rPr>
          <w:rFonts w:ascii="宋体" w:eastAsia="宋体" w:hAnsi="宋体"/>
          <w:vanish/>
          <w:kern w:val="0"/>
          <w:szCs w:val="21"/>
        </w:rPr>
      </w:pPr>
      <w:r w:rsidRPr="00960BE9">
        <w:rPr>
          <w:rFonts w:ascii="宋体" w:eastAsia="宋体" w:hAnsi="宋体" w:hint="eastAsia"/>
          <w:bCs/>
          <w:szCs w:val="21"/>
        </w:rPr>
        <w:t>（１）列出关于</w:t>
      </w:r>
      <w:r w:rsidRPr="00960BE9">
        <w:rPr>
          <w:rFonts w:ascii="宋体" w:eastAsia="宋体" w:hAnsi="宋体"/>
          <w:bCs/>
          <w:i/>
          <w:iCs/>
          <w:szCs w:val="21"/>
        </w:rPr>
        <w:t>x,</w:t>
      </w:r>
      <w:r w:rsidRPr="00960BE9">
        <w:rPr>
          <w:rFonts w:ascii="宋体" w:eastAsia="宋体" w:hAnsi="宋体" w:hint="eastAsia"/>
          <w:bCs/>
          <w:szCs w:val="21"/>
        </w:rPr>
        <w:t xml:space="preserve">  </w:t>
      </w:r>
      <w:r w:rsidRPr="00960BE9">
        <w:rPr>
          <w:rFonts w:ascii="宋体" w:eastAsia="宋体" w:hAnsi="宋体"/>
          <w:bCs/>
          <w:i/>
          <w:iCs/>
          <w:szCs w:val="21"/>
        </w:rPr>
        <w:t>y</w:t>
      </w:r>
      <w:r w:rsidRPr="00960BE9">
        <w:rPr>
          <w:rFonts w:ascii="宋体" w:eastAsia="宋体" w:hAnsi="宋体" w:hint="eastAsia"/>
          <w:bCs/>
          <w:szCs w:val="21"/>
        </w:rPr>
        <w:t>的二元一次方程．</w:t>
      </w:r>
    </w:p>
    <w:p w14:paraId="71097032" w14:textId="77777777" w:rsidR="00697226" w:rsidRPr="00960BE9" w:rsidRDefault="00697226" w:rsidP="00697226">
      <w:pPr>
        <w:rPr>
          <w:rFonts w:ascii="宋体" w:eastAsia="宋体" w:hAnsi="宋体"/>
          <w:szCs w:val="21"/>
        </w:rPr>
      </w:pPr>
    </w:p>
    <w:p w14:paraId="12222A66" w14:textId="77777777" w:rsidR="00697226" w:rsidRPr="00960BE9" w:rsidRDefault="00697226" w:rsidP="008621E4">
      <w:pPr>
        <w:widowControl/>
        <w:spacing w:line="360" w:lineRule="auto"/>
        <w:jc w:val="left"/>
        <w:rPr>
          <w:rFonts w:ascii="宋体" w:eastAsia="宋体" w:hAnsi="宋体"/>
          <w:vanish/>
          <w:szCs w:val="21"/>
        </w:rPr>
      </w:pPr>
      <w:r w:rsidRPr="00960BE9">
        <w:rPr>
          <w:rFonts w:ascii="宋体" w:eastAsia="宋体" w:hAnsi="宋体" w:hint="eastAsia"/>
          <w:bCs/>
          <w:szCs w:val="21"/>
        </w:rPr>
        <w:t>（２）如果</w:t>
      </w:r>
      <w:r w:rsidRPr="00960BE9">
        <w:rPr>
          <w:rFonts w:ascii="宋体" w:eastAsia="宋体" w:hAnsi="宋体"/>
          <w:bCs/>
          <w:i/>
          <w:iCs/>
          <w:szCs w:val="21"/>
        </w:rPr>
        <w:t>x</w:t>
      </w:r>
      <w:r w:rsidRPr="00960BE9">
        <w:rPr>
          <w:rFonts w:ascii="宋体" w:eastAsia="宋体" w:hAnsi="宋体" w:hint="eastAsia"/>
          <w:bCs/>
          <w:szCs w:val="21"/>
        </w:rPr>
        <w:t>＝5，那么</w:t>
      </w:r>
      <w:r w:rsidRPr="00960BE9">
        <w:rPr>
          <w:rFonts w:ascii="宋体" w:eastAsia="宋体" w:hAnsi="宋体"/>
          <w:bCs/>
          <w:i/>
          <w:iCs/>
          <w:szCs w:val="21"/>
        </w:rPr>
        <w:t>y</w:t>
      </w:r>
      <w:r w:rsidRPr="00960BE9">
        <w:rPr>
          <w:rFonts w:ascii="宋体" w:eastAsia="宋体" w:hAnsi="宋体" w:hint="eastAsia"/>
          <w:bCs/>
          <w:szCs w:val="21"/>
        </w:rPr>
        <w:t>的值是多少？</w:t>
      </w:r>
    </w:p>
    <w:p w14:paraId="43C144D3" w14:textId="77777777" w:rsidR="00697226" w:rsidRPr="00960BE9" w:rsidRDefault="00697226" w:rsidP="008621E4">
      <w:pPr>
        <w:spacing w:line="360" w:lineRule="auto"/>
        <w:rPr>
          <w:rFonts w:ascii="宋体" w:eastAsia="宋体" w:hAnsi="宋体"/>
          <w:szCs w:val="21"/>
        </w:rPr>
      </w:pPr>
    </w:p>
    <w:p w14:paraId="687A2E36" w14:textId="77777777" w:rsidR="00697226" w:rsidRPr="00960BE9" w:rsidRDefault="00697226" w:rsidP="008621E4">
      <w:pPr>
        <w:spacing w:line="360" w:lineRule="auto"/>
        <w:rPr>
          <w:rFonts w:ascii="宋体" w:eastAsia="宋体" w:hAnsi="宋体"/>
          <w:bCs/>
          <w:szCs w:val="21"/>
        </w:rPr>
      </w:pPr>
      <w:r w:rsidRPr="00960BE9">
        <w:rPr>
          <w:rFonts w:ascii="宋体" w:eastAsia="宋体" w:hAnsi="宋体" w:hint="eastAsia"/>
          <w:bCs/>
          <w:szCs w:val="21"/>
        </w:rPr>
        <w:lastRenderedPageBreak/>
        <w:t>（３）如果乙种铅笔买了10枝，那么甲种铅笔买了多少枝？</w:t>
      </w:r>
    </w:p>
    <w:p w14:paraId="4F3F8C53" w14:textId="77777777" w:rsidR="00355E78" w:rsidRPr="00960BE9" w:rsidRDefault="00355E78" w:rsidP="008621E4">
      <w:pPr>
        <w:spacing w:line="360" w:lineRule="auto"/>
        <w:rPr>
          <w:rFonts w:ascii="宋体" w:eastAsia="宋体" w:hAnsi="宋体"/>
          <w:bCs/>
          <w:szCs w:val="21"/>
        </w:rPr>
      </w:pPr>
    </w:p>
    <w:sectPr w:rsidR="00355E78" w:rsidRPr="00960B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38515" w14:textId="77777777" w:rsidR="008721F7" w:rsidRDefault="008721F7" w:rsidP="005E3171">
      <w:r>
        <w:separator/>
      </w:r>
    </w:p>
  </w:endnote>
  <w:endnote w:type="continuationSeparator" w:id="0">
    <w:p w14:paraId="4C8B72AE" w14:textId="77777777" w:rsidR="008721F7" w:rsidRDefault="008721F7" w:rsidP="005E3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C2741" w14:textId="77777777" w:rsidR="008721F7" w:rsidRDefault="008721F7" w:rsidP="005E3171">
      <w:r>
        <w:separator/>
      </w:r>
    </w:p>
  </w:footnote>
  <w:footnote w:type="continuationSeparator" w:id="0">
    <w:p w14:paraId="40D3B0F9" w14:textId="77777777" w:rsidR="008721F7" w:rsidRDefault="008721F7" w:rsidP="005E3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284.85pt;height:26.8pt;visibility:visible;mso-wrap-style:square" o:bullet="t">
        <v:imagedata r:id="rId1" o:title=""/>
      </v:shape>
    </w:pict>
  </w:numPicBullet>
  <w:abstractNum w:abstractNumId="0" w15:restartNumberingAfterBreak="0">
    <w:nsid w:val="00000008"/>
    <w:multiLevelType w:val="multilevel"/>
    <w:tmpl w:val="00000008"/>
    <w:lvl w:ilvl="0">
      <w:start w:val="1"/>
      <w:numFmt w:val="decimal"/>
      <w:lvlText w:val="%1、"/>
      <w:lvlJc w:val="left"/>
      <w:pPr>
        <w:tabs>
          <w:tab w:val="num" w:pos="540"/>
        </w:tabs>
        <w:ind w:left="54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13"/>
    <w:multiLevelType w:val="singleLevel"/>
    <w:tmpl w:val="00000013"/>
    <w:lvl w:ilvl="0">
      <w:start w:val="1"/>
      <w:numFmt w:val="chineseCounting"/>
      <w:suff w:val="nothing"/>
      <w:lvlText w:val="%1、"/>
      <w:lvlJc w:val="left"/>
    </w:lvl>
  </w:abstractNum>
  <w:abstractNum w:abstractNumId="2" w15:restartNumberingAfterBreak="0">
    <w:nsid w:val="00000014"/>
    <w:multiLevelType w:val="singleLevel"/>
    <w:tmpl w:val="00000014"/>
    <w:lvl w:ilvl="0">
      <w:start w:val="3"/>
      <w:numFmt w:val="decimal"/>
      <w:suff w:val="nothing"/>
      <w:lvlText w:val="%1、"/>
      <w:lvlJc w:val="left"/>
    </w:lvl>
  </w:abstractNum>
  <w:abstractNum w:abstractNumId="3" w15:restartNumberingAfterBreak="0">
    <w:nsid w:val="787A321F"/>
    <w:multiLevelType w:val="hybridMultilevel"/>
    <w:tmpl w:val="3E1AF338"/>
    <w:lvl w:ilvl="0" w:tplc="5D2CB5BA">
      <w:start w:val="1"/>
      <w:numFmt w:val="bullet"/>
      <w:lvlText w:val=""/>
      <w:lvlPicBulletId w:val="0"/>
      <w:lvlJc w:val="left"/>
      <w:pPr>
        <w:tabs>
          <w:tab w:val="num" w:pos="440"/>
        </w:tabs>
        <w:ind w:left="440" w:firstLine="0"/>
      </w:pPr>
      <w:rPr>
        <w:rFonts w:ascii="Symbol" w:hAnsi="Symbol" w:hint="default"/>
      </w:rPr>
    </w:lvl>
    <w:lvl w:ilvl="1" w:tplc="50568AF2" w:tentative="1">
      <w:start w:val="1"/>
      <w:numFmt w:val="bullet"/>
      <w:lvlText w:val=""/>
      <w:lvlJc w:val="left"/>
      <w:pPr>
        <w:tabs>
          <w:tab w:val="num" w:pos="880"/>
        </w:tabs>
        <w:ind w:left="880" w:firstLine="0"/>
      </w:pPr>
      <w:rPr>
        <w:rFonts w:ascii="Symbol" w:hAnsi="Symbol" w:hint="default"/>
      </w:rPr>
    </w:lvl>
    <w:lvl w:ilvl="2" w:tplc="DE88C44A" w:tentative="1">
      <w:start w:val="1"/>
      <w:numFmt w:val="bullet"/>
      <w:lvlText w:val=""/>
      <w:lvlJc w:val="left"/>
      <w:pPr>
        <w:tabs>
          <w:tab w:val="num" w:pos="1320"/>
        </w:tabs>
        <w:ind w:left="1320" w:firstLine="0"/>
      </w:pPr>
      <w:rPr>
        <w:rFonts w:ascii="Symbol" w:hAnsi="Symbol" w:hint="default"/>
      </w:rPr>
    </w:lvl>
    <w:lvl w:ilvl="3" w:tplc="FA52B2BC" w:tentative="1">
      <w:start w:val="1"/>
      <w:numFmt w:val="bullet"/>
      <w:lvlText w:val=""/>
      <w:lvlJc w:val="left"/>
      <w:pPr>
        <w:tabs>
          <w:tab w:val="num" w:pos="1760"/>
        </w:tabs>
        <w:ind w:left="1760" w:firstLine="0"/>
      </w:pPr>
      <w:rPr>
        <w:rFonts w:ascii="Symbol" w:hAnsi="Symbol" w:hint="default"/>
      </w:rPr>
    </w:lvl>
    <w:lvl w:ilvl="4" w:tplc="46025106" w:tentative="1">
      <w:start w:val="1"/>
      <w:numFmt w:val="bullet"/>
      <w:lvlText w:val=""/>
      <w:lvlJc w:val="left"/>
      <w:pPr>
        <w:tabs>
          <w:tab w:val="num" w:pos="2200"/>
        </w:tabs>
        <w:ind w:left="2200" w:firstLine="0"/>
      </w:pPr>
      <w:rPr>
        <w:rFonts w:ascii="Symbol" w:hAnsi="Symbol" w:hint="default"/>
      </w:rPr>
    </w:lvl>
    <w:lvl w:ilvl="5" w:tplc="AC860172" w:tentative="1">
      <w:start w:val="1"/>
      <w:numFmt w:val="bullet"/>
      <w:lvlText w:val=""/>
      <w:lvlJc w:val="left"/>
      <w:pPr>
        <w:tabs>
          <w:tab w:val="num" w:pos="2640"/>
        </w:tabs>
        <w:ind w:left="2640" w:firstLine="0"/>
      </w:pPr>
      <w:rPr>
        <w:rFonts w:ascii="Symbol" w:hAnsi="Symbol" w:hint="default"/>
      </w:rPr>
    </w:lvl>
    <w:lvl w:ilvl="6" w:tplc="D4E01782" w:tentative="1">
      <w:start w:val="1"/>
      <w:numFmt w:val="bullet"/>
      <w:lvlText w:val=""/>
      <w:lvlJc w:val="left"/>
      <w:pPr>
        <w:tabs>
          <w:tab w:val="num" w:pos="3080"/>
        </w:tabs>
        <w:ind w:left="3080" w:firstLine="0"/>
      </w:pPr>
      <w:rPr>
        <w:rFonts w:ascii="Symbol" w:hAnsi="Symbol" w:hint="default"/>
      </w:rPr>
    </w:lvl>
    <w:lvl w:ilvl="7" w:tplc="421C96EC" w:tentative="1">
      <w:start w:val="1"/>
      <w:numFmt w:val="bullet"/>
      <w:lvlText w:val=""/>
      <w:lvlJc w:val="left"/>
      <w:pPr>
        <w:tabs>
          <w:tab w:val="num" w:pos="3520"/>
        </w:tabs>
        <w:ind w:left="3520" w:firstLine="0"/>
      </w:pPr>
      <w:rPr>
        <w:rFonts w:ascii="Symbol" w:hAnsi="Symbol" w:hint="default"/>
      </w:rPr>
    </w:lvl>
    <w:lvl w:ilvl="8" w:tplc="75B29466" w:tentative="1">
      <w:start w:val="1"/>
      <w:numFmt w:val="bullet"/>
      <w:lvlText w:val=""/>
      <w:lvlJc w:val="left"/>
      <w:pPr>
        <w:tabs>
          <w:tab w:val="num" w:pos="3960"/>
        </w:tabs>
        <w:ind w:left="3960" w:firstLine="0"/>
      </w:pPr>
      <w:rPr>
        <w:rFonts w:ascii="Symbol" w:hAnsi="Symbol" w:hint="default"/>
      </w:rPr>
    </w:lvl>
  </w:abstractNum>
  <w:num w:numId="1" w16cid:durableId="1349520887">
    <w:abstractNumId w:val="3"/>
  </w:num>
  <w:num w:numId="2" w16cid:durableId="2074156819">
    <w:abstractNumId w:val="1"/>
  </w:num>
  <w:num w:numId="3" w16cid:durableId="1220627693">
    <w:abstractNumId w:val="0"/>
  </w:num>
  <w:num w:numId="4" w16cid:durableId="1579944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D4"/>
    <w:rsid w:val="00056BCF"/>
    <w:rsid w:val="000A4A0D"/>
    <w:rsid w:val="000C4065"/>
    <w:rsid w:val="000D6235"/>
    <w:rsid w:val="00117B9E"/>
    <w:rsid w:val="001C45B4"/>
    <w:rsid w:val="0023317C"/>
    <w:rsid w:val="00307AF5"/>
    <w:rsid w:val="00355E78"/>
    <w:rsid w:val="00385E9C"/>
    <w:rsid w:val="00393728"/>
    <w:rsid w:val="003B3BD4"/>
    <w:rsid w:val="003D0883"/>
    <w:rsid w:val="00476BB2"/>
    <w:rsid w:val="004B7A08"/>
    <w:rsid w:val="00503505"/>
    <w:rsid w:val="00514ACD"/>
    <w:rsid w:val="00525275"/>
    <w:rsid w:val="00540D8B"/>
    <w:rsid w:val="00561F79"/>
    <w:rsid w:val="005A303E"/>
    <w:rsid w:val="005E21AB"/>
    <w:rsid w:val="005E3171"/>
    <w:rsid w:val="00664EB2"/>
    <w:rsid w:val="00697226"/>
    <w:rsid w:val="006F01EF"/>
    <w:rsid w:val="006F56F8"/>
    <w:rsid w:val="007A12D7"/>
    <w:rsid w:val="007B1BEC"/>
    <w:rsid w:val="007C667F"/>
    <w:rsid w:val="00825567"/>
    <w:rsid w:val="00843F6C"/>
    <w:rsid w:val="00845FD7"/>
    <w:rsid w:val="008621E4"/>
    <w:rsid w:val="008721F7"/>
    <w:rsid w:val="008A195B"/>
    <w:rsid w:val="008C2989"/>
    <w:rsid w:val="00960BE9"/>
    <w:rsid w:val="00985B09"/>
    <w:rsid w:val="009D1BD4"/>
    <w:rsid w:val="009E171D"/>
    <w:rsid w:val="00A52D76"/>
    <w:rsid w:val="00AF6B41"/>
    <w:rsid w:val="00B07F63"/>
    <w:rsid w:val="00B55F96"/>
    <w:rsid w:val="00BE2CB6"/>
    <w:rsid w:val="00C63F39"/>
    <w:rsid w:val="00C821A7"/>
    <w:rsid w:val="00C8360F"/>
    <w:rsid w:val="00C926D0"/>
    <w:rsid w:val="00D65313"/>
    <w:rsid w:val="00D721DE"/>
    <w:rsid w:val="00D73328"/>
    <w:rsid w:val="00DC11DA"/>
    <w:rsid w:val="00DC6318"/>
    <w:rsid w:val="00DE05E0"/>
    <w:rsid w:val="00DF2D00"/>
    <w:rsid w:val="00E729B0"/>
    <w:rsid w:val="00E95A59"/>
    <w:rsid w:val="00EA4DFD"/>
    <w:rsid w:val="00EA4E45"/>
    <w:rsid w:val="00ED04AF"/>
    <w:rsid w:val="00EE016C"/>
    <w:rsid w:val="00F03ED8"/>
    <w:rsid w:val="00F1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  <w14:docId w14:val="17818E22"/>
  <w15:chartTrackingRefBased/>
  <w15:docId w15:val="{A9B7F6C9-B3FA-42FD-A7CE-303FFB911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autoRedefine/>
    <w:qFormat/>
    <w:rsid w:val="003D0883"/>
    <w:pPr>
      <w:keepNext/>
      <w:keepLines/>
      <w:spacing w:before="100" w:beforeAutospacing="1" w:afterLines="10" w:after="10" w:line="360" w:lineRule="auto"/>
      <w:jc w:val="left"/>
      <w:outlineLvl w:val="0"/>
    </w:pPr>
    <w:rPr>
      <w:b/>
      <w:bCs/>
      <w:kern w:val="44"/>
      <w:sz w:val="24"/>
      <w:szCs w:val="44"/>
    </w:rPr>
  </w:style>
  <w:style w:type="paragraph" w:styleId="3">
    <w:name w:val="heading 3"/>
    <w:basedOn w:val="a"/>
    <w:next w:val="a"/>
    <w:link w:val="30"/>
    <w:autoRedefine/>
    <w:qFormat/>
    <w:rsid w:val="003D0883"/>
    <w:pPr>
      <w:keepNext/>
      <w:keepLines/>
      <w:spacing w:afterLines="10" w:after="10" w:line="360" w:lineRule="auto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D0883"/>
    <w:rPr>
      <w:b/>
      <w:bCs/>
      <w:kern w:val="44"/>
      <w:sz w:val="24"/>
      <w:szCs w:val="44"/>
    </w:rPr>
  </w:style>
  <w:style w:type="character" w:customStyle="1" w:styleId="30">
    <w:name w:val="标题 3 字符"/>
    <w:link w:val="3"/>
    <w:rsid w:val="003D0883"/>
    <w:rPr>
      <w:b/>
      <w:sz w:val="24"/>
    </w:rPr>
  </w:style>
  <w:style w:type="paragraph" w:styleId="a3">
    <w:name w:val="Subtitle"/>
    <w:basedOn w:val="a"/>
    <w:next w:val="a"/>
    <w:link w:val="a4"/>
    <w:autoRedefine/>
    <w:qFormat/>
    <w:rsid w:val="003D0883"/>
    <w:pPr>
      <w:spacing w:afterLines="50" w:after="156" w:line="360" w:lineRule="auto"/>
      <w:jc w:val="left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a4">
    <w:name w:val="副标题 字符"/>
    <w:basedOn w:val="a0"/>
    <w:link w:val="a3"/>
    <w:rsid w:val="003D0883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5E317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E317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E31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E3171"/>
    <w:rPr>
      <w:sz w:val="18"/>
      <w:szCs w:val="18"/>
    </w:rPr>
  </w:style>
  <w:style w:type="paragraph" w:styleId="a9">
    <w:name w:val="List Paragraph"/>
    <w:basedOn w:val="a"/>
    <w:uiPriority w:val="34"/>
    <w:qFormat/>
    <w:rsid w:val="005E3171"/>
    <w:pPr>
      <w:ind w:firstLineChars="200" w:firstLine="420"/>
    </w:pPr>
  </w:style>
  <w:style w:type="paragraph" w:styleId="aa">
    <w:name w:val="Normal (Web)"/>
    <w:basedOn w:val="a"/>
    <w:rsid w:val="00D721DE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3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2.bin"/><Relationship Id="rId18" Type="http://schemas.openxmlformats.org/officeDocument/2006/relationships/image" Target="media/image10.png"/><Relationship Id="rId26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13.wmf"/><Relationship Id="rId7" Type="http://schemas.openxmlformats.org/officeDocument/2006/relationships/image" Target="media/image2.png"/><Relationship Id="rId12" Type="http://schemas.openxmlformats.org/officeDocument/2006/relationships/image" Target="media/image6.wmf"/><Relationship Id="rId17" Type="http://schemas.openxmlformats.org/officeDocument/2006/relationships/image" Target="media/image9.png"/><Relationship Id="rId25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6.wmf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5.png"/><Relationship Id="rId28" Type="http://schemas.openxmlformats.org/officeDocument/2006/relationships/image" Target="media/image19.wmf"/><Relationship Id="rId10" Type="http://schemas.openxmlformats.org/officeDocument/2006/relationships/image" Target="media/image5.wmf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wmf"/><Relationship Id="rId22" Type="http://schemas.openxmlformats.org/officeDocument/2006/relationships/image" Target="media/image14.wmf"/><Relationship Id="rId27" Type="http://schemas.openxmlformats.org/officeDocument/2006/relationships/image" Target="media/image18.wmf"/><Relationship Id="rId30" Type="http://schemas.openxmlformats.org/officeDocument/2006/relationships/image" Target="media/image21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梦甜 张</dc:creator>
  <cp:keywords/>
  <dc:description/>
  <cp:lastModifiedBy>梦甜 张</cp:lastModifiedBy>
  <cp:revision>15</cp:revision>
  <dcterms:created xsi:type="dcterms:W3CDTF">2024-03-11T09:30:00Z</dcterms:created>
  <dcterms:modified xsi:type="dcterms:W3CDTF">2024-03-17T13:12:00Z</dcterms:modified>
</cp:coreProperties>
</file>